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20A133" w14:textId="77777777" w:rsidR="00670495" w:rsidRDefault="00670495"/>
    <w:p w14:paraId="0CD5142C" w14:textId="2BC8F752" w:rsidR="00670495" w:rsidRDefault="00EC6ABC">
      <w:r>
        <w:rPr>
          <w:b/>
        </w:rPr>
        <w:t>[Interviewer]</w:t>
      </w:r>
      <w:r>
        <w:rPr>
          <w:b/>
        </w:rPr>
        <w:br/>
      </w:r>
      <w:r>
        <w:t>0:03</w:t>
      </w:r>
      <w:r>
        <w:br/>
        <w:t>Start off by telling me a bit about your journey into ministry and how you landed with our rural charge.</w:t>
      </w:r>
    </w:p>
    <w:p w14:paraId="65738C03" w14:textId="34A710F8" w:rsidR="00670495" w:rsidRDefault="00EC6ABC">
      <w:r>
        <w:rPr>
          <w:b/>
        </w:rPr>
        <w:t>[Participant]</w:t>
      </w:r>
      <w:r>
        <w:rPr>
          <w:b/>
        </w:rPr>
        <w:br/>
      </w:r>
      <w:r>
        <w:t>0:09</w:t>
      </w:r>
      <w:r>
        <w:br/>
        <w:t>Right. So.</w:t>
      </w:r>
      <w:r w:rsidR="00B138CE">
        <w:t xml:space="preserve"> </w:t>
      </w:r>
      <w:r>
        <w:t>Yeah, I mean I became a Christian</w:t>
      </w:r>
      <w:r w:rsidR="006E3D5C">
        <w:t xml:space="preserve"> i</w:t>
      </w:r>
      <w:r>
        <w:t>n in January 1996 and</w:t>
      </w:r>
      <w:r w:rsidR="006E3D5C">
        <w:t xml:space="preserve"> </w:t>
      </w:r>
      <w:r>
        <w:t>I was for the first few years I was just working away</w:t>
      </w:r>
      <w:r w:rsidR="006E3D5C">
        <w:t>,</w:t>
      </w:r>
      <w:r>
        <w:t xml:space="preserve"> I'm quite happy, you know, working and, you know, being involved in the church, coming along and doing things</w:t>
      </w:r>
      <w:r w:rsidR="006E3D5C">
        <w:t xml:space="preserve"> i</w:t>
      </w:r>
      <w:r>
        <w:t>n the background, never ever wanted to be in pastoral ministry</w:t>
      </w:r>
      <w:r w:rsidR="006E3D5C">
        <w:t>,</w:t>
      </w:r>
      <w:r>
        <w:t xml:space="preserve"> wasn't something I ever thought about.</w:t>
      </w:r>
      <w:r w:rsidR="006E3D5C">
        <w:t xml:space="preserve"> </w:t>
      </w:r>
      <w:r>
        <w:t xml:space="preserve">And for well, just for just never dawned on </w:t>
      </w:r>
      <w:proofErr w:type="spellStart"/>
      <w:r>
        <w:t>my</w:t>
      </w:r>
      <w:proofErr w:type="spellEnd"/>
      <w:r>
        <w:t xml:space="preserve"> on my, you know my thinking it wasn't on my radar at all.</w:t>
      </w:r>
      <w:r w:rsidR="006E3D5C">
        <w:t xml:space="preserve"> </w:t>
      </w:r>
      <w:r>
        <w:t>Because I was generally quite a quiet person, somewhat shy in some ways and probably still have an element of shyness, I think. But anyway, how I got to ministry. I think it was really</w:t>
      </w:r>
      <w:r w:rsidR="00FD1EFD">
        <w:t xml:space="preserve"> m</w:t>
      </w:r>
      <w:r>
        <w:t>y minist</w:t>
      </w:r>
      <w:r w:rsidR="00606579">
        <w:t>er</w:t>
      </w:r>
      <w:r>
        <w:t xml:space="preserve">, I still call </w:t>
      </w:r>
      <w:r w:rsidR="00AA681D">
        <w:t>him</w:t>
      </w:r>
      <w:r>
        <w:t xml:space="preserve"> my Minister [Former Minister]. He's still in [Previous Parish] and free church.</w:t>
      </w:r>
      <w:r w:rsidR="00AA681D">
        <w:t xml:space="preserve"> </w:t>
      </w:r>
      <w:r>
        <w:t>He my brother had taken a prayer meeting one time, and Roddy asked me if I would consider doing it</w:t>
      </w:r>
      <w:r w:rsidR="00B21BF9">
        <w:t xml:space="preserve"> b</w:t>
      </w:r>
      <w:r>
        <w:t xml:space="preserve">ut I just said no at the time because, well, </w:t>
      </w:r>
      <w:r w:rsidR="00B21BF9">
        <w:t>it</w:t>
      </w:r>
      <w:r>
        <w:t xml:space="preserve"> just wasn't my thing. I'd never done that thing before but Roddy came back to me sometime later</w:t>
      </w:r>
      <w:r w:rsidR="008674A4">
        <w:t>,</w:t>
      </w:r>
      <w:r>
        <w:t xml:space="preserve"> I don't know how long it was, and asked the same question and for this time I said yes and I agreed to take the prayer meeting. And I did.</w:t>
      </w:r>
      <w:r w:rsidR="008674A4">
        <w:t xml:space="preserve"> </w:t>
      </w:r>
      <w:r>
        <w:t>And it was the first time I ever preached and afterwards</w:t>
      </w:r>
      <w:r w:rsidR="000C3277">
        <w:t xml:space="preserve"> [redacted] t</w:t>
      </w:r>
      <w:r>
        <w:t>ook me aside and he really encouraged me, you know, and didn't just say, you know</w:t>
      </w:r>
      <w:r w:rsidR="000C3277">
        <w:t xml:space="preserve"> n</w:t>
      </w:r>
      <w:r>
        <w:t>ice things just for the sake of it, but he pointed out several things</w:t>
      </w:r>
      <w:r w:rsidR="000C3277">
        <w:t>.</w:t>
      </w:r>
      <w:r>
        <w:t xml:space="preserve"> </w:t>
      </w:r>
      <w:r w:rsidR="000C3277">
        <w:t>T</w:t>
      </w:r>
      <w:r>
        <w:t>hat was a huge encouragement to me, and I don't know exactly when, but I think that may have been a trigger point.</w:t>
      </w:r>
      <w:r w:rsidR="00A22AD9">
        <w:t xml:space="preserve"> </w:t>
      </w:r>
      <w:r>
        <w:t>But</w:t>
      </w:r>
      <w:r w:rsidR="00A22AD9">
        <w:t>, a</w:t>
      </w:r>
      <w:r>
        <w:t xml:space="preserve">nd I also I should say as well, opportunities started to open up to preach around </w:t>
      </w:r>
      <w:r w:rsidR="00A22AD9">
        <w:t>S</w:t>
      </w:r>
      <w:r>
        <w:t>ky</w:t>
      </w:r>
      <w:r w:rsidR="00A22AD9">
        <w:t xml:space="preserve">e. </w:t>
      </w:r>
      <w:r>
        <w:t xml:space="preserve">So I would, you know, quite often be out on a Sunday preaching somewhere and then over a period of time I find myself having a real desire to go into full time Ministry preaching ministry and I shared that with some people, got their advice in it and cut a </w:t>
      </w:r>
      <w:r w:rsidR="00E80865">
        <w:t>l</w:t>
      </w:r>
      <w:r>
        <w:t>ong story short, I let that go on for about 8 years before I actually ever did anything about it.</w:t>
      </w:r>
      <w:r>
        <w:br/>
        <w:t>Because, well, number of things</w:t>
      </w:r>
      <w:r w:rsidR="00E80865">
        <w:t>, b</w:t>
      </w:r>
      <w:r>
        <w:t>ut one of them, I just really struggled with my own inability of going into ministry and thinking so I struggled with that a lot and</w:t>
      </w:r>
      <w:r w:rsidR="00E80865">
        <w:t xml:space="preserve"> </w:t>
      </w:r>
      <w:r>
        <w:t>I put it to the Lord</w:t>
      </w:r>
      <w:r w:rsidR="00F33DD3">
        <w:t>, a</w:t>
      </w:r>
      <w:r>
        <w:t xml:space="preserve">sked </w:t>
      </w:r>
      <w:r w:rsidR="00F33DD3">
        <w:t>H</w:t>
      </w:r>
      <w:r>
        <w:t xml:space="preserve">im, you know, </w:t>
      </w:r>
      <w:r w:rsidR="00F33DD3">
        <w:t>‘</w:t>
      </w:r>
      <w:r>
        <w:t>if you really want me to do this, I want you to confirm it through three people coming up and just, you know, not just saying nice things, but just specifically telling me to go into ministry</w:t>
      </w:r>
      <w:r w:rsidR="00F33DD3">
        <w:t>’</w:t>
      </w:r>
      <w:r>
        <w:t xml:space="preserve"> and God answered that prayer and three people came up and, you know, different ways</w:t>
      </w:r>
      <w:r w:rsidR="00EC7AB9">
        <w:t>,</w:t>
      </w:r>
      <w:r>
        <w:t xml:space="preserve"> you know, told me you know you know about ministry and I said OK God so I made steps</w:t>
      </w:r>
      <w:r w:rsidR="00297FB0">
        <w:t xml:space="preserve"> t</w:t>
      </w:r>
      <w:r>
        <w:t>o applying for ministry, you know.</w:t>
      </w:r>
    </w:p>
    <w:p w14:paraId="1CCF397E" w14:textId="3CB27E39" w:rsidR="00670495" w:rsidRDefault="00EC6ABC">
      <w:r>
        <w:rPr>
          <w:b/>
        </w:rPr>
        <w:t>[Interviewer]</w:t>
      </w:r>
      <w:r>
        <w:rPr>
          <w:b/>
        </w:rPr>
        <w:br/>
      </w:r>
      <w:r>
        <w:t>3:20</w:t>
      </w:r>
      <w:r>
        <w:br/>
        <w:t xml:space="preserve">Listen, I love that. So you were ordained in 2011? Sorry. I think the way that I put the box was less than helpful. So you'd put in the locations of ministry. I've got </w:t>
      </w:r>
      <w:r w:rsidR="00BC5998">
        <w:t>[redacted location]</w:t>
      </w:r>
      <w:r w:rsidR="002E69FC" w:rsidRPr="002E69FC">
        <w:t> </w:t>
      </w:r>
      <w:r>
        <w:t>. Sorry. So was that your first charge?</w:t>
      </w:r>
    </w:p>
    <w:p w14:paraId="6B3F63A9" w14:textId="68AF0B36" w:rsidR="00670495" w:rsidRDefault="00EC6ABC">
      <w:r>
        <w:rPr>
          <w:b/>
        </w:rPr>
        <w:lastRenderedPageBreak/>
        <w:t>[Participant]</w:t>
      </w:r>
      <w:r>
        <w:rPr>
          <w:b/>
        </w:rPr>
        <w:br/>
      </w:r>
      <w:r>
        <w:t>3:37</w:t>
      </w:r>
      <w:r>
        <w:br/>
        <w:t>Yeah. First, I'm still here. So 2011. That's right. I was inducted in [REDACTED].</w:t>
      </w:r>
      <w:r w:rsidR="0060591F">
        <w:t xml:space="preserve"> </w:t>
      </w:r>
      <w:r>
        <w:t>Yeah, we all meet in [Village A] now.</w:t>
      </w:r>
      <w:r w:rsidR="0060591F">
        <w:t xml:space="preserve"> </w:t>
      </w:r>
      <w:r>
        <w:t xml:space="preserve">They used to have services at the beginning </w:t>
      </w:r>
      <w:r w:rsidR="0060591F">
        <w:t>i</w:t>
      </w:r>
      <w:r>
        <w:t xml:space="preserve">n </w:t>
      </w:r>
      <w:r w:rsidR="00AE1007">
        <w:t>[REDACTED]</w:t>
      </w:r>
      <w:r>
        <w:t xml:space="preserve"> they sold their church long before I ever came and they were having services in the manse and it's a very small group about anywhere between 8 and 10. But after a couple of years we decided to</w:t>
      </w:r>
      <w:r w:rsidR="00AE1007">
        <w:t xml:space="preserve"> S</w:t>
      </w:r>
      <w:r>
        <w:t>uspend services there and we'd all meet in [Village A], which is about 5 minutes away by the car, you know, by 10 minutes.</w:t>
      </w:r>
    </w:p>
    <w:p w14:paraId="79DF499F" w14:textId="77777777" w:rsidR="00670495" w:rsidRDefault="00EC6ABC">
      <w:r>
        <w:rPr>
          <w:b/>
        </w:rPr>
        <w:t>[Interviewer]</w:t>
      </w:r>
      <w:r>
        <w:rPr>
          <w:b/>
        </w:rPr>
        <w:br/>
      </w:r>
      <w:r>
        <w:t>4:27</w:t>
      </w:r>
      <w:r>
        <w:br/>
        <w:t>Thanks. Sorry so that's been since 2011. So it's been a wee while. So can you tell me a bit a bit about the community itself then that?</w:t>
      </w:r>
      <w:r>
        <w:br/>
        <w:t>Is your parish.</w:t>
      </w:r>
    </w:p>
    <w:p w14:paraId="06184317" w14:textId="349E4854" w:rsidR="00670495" w:rsidRDefault="00EC6ABC">
      <w:r>
        <w:rPr>
          <w:b/>
        </w:rPr>
        <w:t>[Participant]</w:t>
      </w:r>
      <w:r>
        <w:rPr>
          <w:b/>
        </w:rPr>
        <w:br/>
      </w:r>
      <w:r>
        <w:t>4:37</w:t>
      </w:r>
      <w:r>
        <w:br/>
        <w:t xml:space="preserve">Yeah. Well, maybe about a where a where the </w:t>
      </w:r>
      <w:r w:rsidR="00EE116B">
        <w:t>manse is</w:t>
      </w:r>
      <w:r>
        <w:t xml:space="preserve"> based and where the church is </w:t>
      </w:r>
      <w:proofErr w:type="spellStart"/>
      <w:r>
        <w:t>is</w:t>
      </w:r>
      <w:proofErr w:type="spellEnd"/>
      <w:r>
        <w:t xml:space="preserve"> a small village where we're literally beside [Nearby Town], a stone throw less about two miles into [Nearby Town], sent into the </w:t>
      </w:r>
      <w:proofErr w:type="spellStart"/>
      <w:r>
        <w:t>centre</w:t>
      </w:r>
      <w:proofErr w:type="spellEnd"/>
      <w:r>
        <w:t xml:space="preserve"> of [Nearby Town] and we're next to [Village B] Bridge. Just the river separates us.</w:t>
      </w:r>
      <w:r w:rsidR="000479DA">
        <w:t xml:space="preserve"> </w:t>
      </w:r>
      <w:r>
        <w:t>So [Village A]'s got a population about maybe 1200 people</w:t>
      </w:r>
      <w:r w:rsidR="000479DA">
        <w:t xml:space="preserve"> a</w:t>
      </w:r>
      <w:r>
        <w:t>nd it's largely a, you know, a commuting village for [City] and then probably quite a number of retired people as well.</w:t>
      </w:r>
      <w:r w:rsidR="000479DA">
        <w:t xml:space="preserve"> </w:t>
      </w:r>
      <w:r>
        <w:t xml:space="preserve">So and then the </w:t>
      </w:r>
      <w:r w:rsidR="000479DA">
        <w:t>[REDACTED]</w:t>
      </w:r>
      <w:r>
        <w:t xml:space="preserve"> side of the congregation is more farmland. It's on the </w:t>
      </w:r>
      <w:proofErr w:type="spellStart"/>
      <w:r>
        <w:t>the</w:t>
      </w:r>
      <w:proofErr w:type="spellEnd"/>
      <w:r>
        <w:t xml:space="preserve"> </w:t>
      </w:r>
      <w:proofErr w:type="spellStart"/>
      <w:r>
        <w:t>the</w:t>
      </w:r>
      <w:proofErr w:type="spellEnd"/>
      <w:r>
        <w:t xml:space="preserve"> [Region], you know.. The congregation is made-up of people from [Area B], which there's </w:t>
      </w:r>
      <w:proofErr w:type="spellStart"/>
      <w:r>
        <w:t>there's</w:t>
      </w:r>
      <w:proofErr w:type="spellEnd"/>
      <w:r>
        <w:t xml:space="preserve"> a few from</w:t>
      </w:r>
      <w:r w:rsidR="001403BF">
        <w:t>[REDACTED]</w:t>
      </w:r>
      <w:r>
        <w:t>.</w:t>
      </w:r>
      <w:r w:rsidR="001403BF">
        <w:t xml:space="preserve"> </w:t>
      </w:r>
      <w:r>
        <w:t xml:space="preserve">[Village A] and then [Village B]. [Village B] is next door to </w:t>
      </w:r>
      <w:proofErr w:type="spellStart"/>
      <w:r>
        <w:t>to</w:t>
      </w:r>
      <w:proofErr w:type="spellEnd"/>
      <w:r>
        <w:t xml:space="preserve"> [Village A]. There are two very different communities</w:t>
      </w:r>
      <w:r w:rsidR="002E11D9">
        <w:t xml:space="preserve"> a</w:t>
      </w:r>
      <w:r>
        <w:t xml:space="preserve">nd when we came here, there was a school in </w:t>
      </w:r>
      <w:r w:rsidR="002E11D9">
        <w:t>[REDACTED]</w:t>
      </w:r>
      <w:r w:rsidR="00C778AB">
        <w:t xml:space="preserve"> </w:t>
      </w:r>
      <w:r>
        <w:t xml:space="preserve"> And my kids had two years in the school and primary [Local primary school] in [Village B], in [Village A]. And then</w:t>
      </w:r>
      <w:r w:rsidR="00C778AB">
        <w:t xml:space="preserve"> T</w:t>
      </w:r>
      <w:r>
        <w:t>hey closed the school in [Village A], knocked down the school in Conn and built a brand new school.</w:t>
      </w:r>
      <w:r w:rsidR="00C778AB">
        <w:t xml:space="preserve"> </w:t>
      </w:r>
      <w:r>
        <w:t>Ben with us and both [Village B] and [Village A] have joined together and that's kind of brought the two communities together more because</w:t>
      </w:r>
      <w:r w:rsidR="00C778AB">
        <w:t xml:space="preserve"> y</w:t>
      </w:r>
      <w:r>
        <w:t>ou know, although there's still some differences, but especially a certain generation still see the little bit of the rivalry</w:t>
      </w:r>
      <w:r w:rsidR="00C778AB">
        <w:t xml:space="preserve"> b</w:t>
      </w:r>
      <w:r>
        <w:t>ut it's brought the two communities together, made it better and [Village B] and in the congregation there are people</w:t>
      </w:r>
      <w:r w:rsidR="009556E8">
        <w:t>, a</w:t>
      </w:r>
      <w:r>
        <w:t>nd even before the schools were united</w:t>
      </w:r>
      <w:r w:rsidR="009556E8">
        <w:t>, p</w:t>
      </w:r>
      <w:r>
        <w:t>eople coming from [Village B]</w:t>
      </w:r>
      <w:r w:rsidR="009556E8">
        <w:t>, p</w:t>
      </w:r>
      <w:r>
        <w:t>eople coming from [Village A] and then I think it was 2000</w:t>
      </w:r>
      <w:r w:rsidR="009556E8">
        <w:t xml:space="preserve"> t</w:t>
      </w:r>
      <w:r>
        <w:t xml:space="preserve">hat </w:t>
      </w:r>
      <w:r w:rsidR="009556E8">
        <w:t>they</w:t>
      </w:r>
      <w:r>
        <w:t xml:space="preserve"> were linked or thereabouts, 2000. Yeah.</w:t>
      </w:r>
    </w:p>
    <w:p w14:paraId="6BD2733D" w14:textId="77777777" w:rsidR="00670495" w:rsidRDefault="00EC6ABC">
      <w:r>
        <w:rPr>
          <w:b/>
        </w:rPr>
        <w:t>[Interviewer]</w:t>
      </w:r>
      <w:r>
        <w:rPr>
          <w:b/>
        </w:rPr>
        <w:br/>
      </w:r>
      <w:r>
        <w:t>6:57</w:t>
      </w:r>
      <w:r>
        <w:br/>
        <w:t>So can you tell me a bit about the demographics of your own of the congregation then, like the size and the distribution in terms of age and families and?</w:t>
      </w:r>
    </w:p>
    <w:p w14:paraId="039BD99C" w14:textId="1BB93D6F" w:rsidR="00670495" w:rsidRDefault="00EC6ABC">
      <w:r>
        <w:rPr>
          <w:b/>
        </w:rPr>
        <w:t>[Participant]</w:t>
      </w:r>
      <w:r>
        <w:rPr>
          <w:b/>
        </w:rPr>
        <w:br/>
      </w:r>
      <w:r>
        <w:t>7:02</w:t>
      </w:r>
      <w:r>
        <w:br/>
        <w:t>Yeah, yeah.</w:t>
      </w:r>
      <w:r w:rsidR="009556E8">
        <w:t xml:space="preserve"> </w:t>
      </w:r>
      <w:r>
        <w:t xml:space="preserve">Yeah, we're </w:t>
      </w:r>
      <w:proofErr w:type="spellStart"/>
      <w:r>
        <w:t>we're</w:t>
      </w:r>
      <w:proofErr w:type="spellEnd"/>
      <w:r>
        <w:t xml:space="preserve"> not, we're not a big congregation nowadays.</w:t>
      </w:r>
      <w:r w:rsidR="009556E8">
        <w:t xml:space="preserve"> </w:t>
      </w:r>
      <w:r>
        <w:t xml:space="preserve">It wasn't when I </w:t>
      </w:r>
      <w:r>
        <w:lastRenderedPageBreak/>
        <w:t>came here either, but we probably had a lot more older people when I first came.</w:t>
      </w:r>
      <w:r>
        <w:br/>
        <w:t xml:space="preserve">And sadly, a good number </w:t>
      </w:r>
      <w:r w:rsidR="00160E5D">
        <w:t>of</w:t>
      </w:r>
      <w:r>
        <w:t xml:space="preserve"> them passed away and some folk have come in, but not </w:t>
      </w:r>
      <w:r w:rsidR="00160E5D">
        <w:t xml:space="preserve">as </w:t>
      </w:r>
      <w:r>
        <w:t>many</w:t>
      </w:r>
      <w:r w:rsidR="00160E5D">
        <w:t xml:space="preserve"> as w</w:t>
      </w:r>
      <w:r>
        <w:t>e'd like to see.</w:t>
      </w:r>
      <w:r w:rsidR="00160E5D">
        <w:t xml:space="preserve"> </w:t>
      </w:r>
      <w:r>
        <w:t>So on average</w:t>
      </w:r>
      <w:r w:rsidR="00160E5D">
        <w:t xml:space="preserve"> </w:t>
      </w:r>
      <w:r>
        <w:t>I would say a Sunday morning now</w:t>
      </w:r>
      <w:r w:rsidR="00160E5D">
        <w:t>, p</w:t>
      </w:r>
      <w:r>
        <w:t>rior to COVID, I used to say 45, but now after COVID I would say about 30.</w:t>
      </w:r>
      <w:r w:rsidR="00160E5D">
        <w:t xml:space="preserve"> </w:t>
      </w:r>
      <w:r>
        <w:t>And it's largely older congregation, yeah</w:t>
      </w:r>
      <w:r w:rsidR="00160E5D">
        <w:t xml:space="preserve"> a</w:t>
      </w:r>
      <w:r>
        <w:t>nd the congregation</w:t>
      </w:r>
      <w:r w:rsidR="00160E5D">
        <w:t xml:space="preserve"> w</w:t>
      </w:r>
      <w:r>
        <w:t>ould mainly be</w:t>
      </w:r>
      <w:r w:rsidR="00160E5D">
        <w:t xml:space="preserve"> t</w:t>
      </w:r>
      <w:r>
        <w:t xml:space="preserve">hat number would be mainly made-up by </w:t>
      </w:r>
      <w:proofErr w:type="spellStart"/>
      <w:r>
        <w:t>by</w:t>
      </w:r>
      <w:proofErr w:type="spellEnd"/>
      <w:r>
        <w:t xml:space="preserve"> members professing people.</w:t>
      </w:r>
      <w:r>
        <w:br/>
      </w:r>
      <w:r w:rsidR="00110C6D">
        <w:t>Our</w:t>
      </w:r>
      <w:r>
        <w:t xml:space="preserve"> adherent basis, not what it used to be. We used to have a lot of adheren</w:t>
      </w:r>
      <w:r w:rsidR="00110C6D">
        <w:t>ts b</w:t>
      </w:r>
      <w:r>
        <w:t>ut ever since COVID a number of them didn't return back to the to the church.</w:t>
      </w:r>
      <w:r w:rsidR="00110C6D">
        <w:t xml:space="preserve"> </w:t>
      </w:r>
      <w:r>
        <w:t>We don't have any children anymore. We used to have a Sunday school</w:t>
      </w:r>
      <w:r w:rsidR="000D4446">
        <w:t xml:space="preserve">, it </w:t>
      </w:r>
      <w:r>
        <w:t>was small</w:t>
      </w:r>
      <w:r w:rsidR="000D4446">
        <w:t>, w</w:t>
      </w:r>
      <w:r>
        <w:t>e had about seven kids at one point</w:t>
      </w:r>
      <w:r w:rsidR="000D4446">
        <w:t xml:space="preserve"> b</w:t>
      </w:r>
      <w:r>
        <w:t>ut they've all grown up and</w:t>
      </w:r>
      <w:r w:rsidR="000D4446">
        <w:t xml:space="preserve"> a</w:t>
      </w:r>
      <w:r>
        <w:t>lthough the</w:t>
      </w:r>
      <w:r w:rsidR="000D4446">
        <w:t>y</w:t>
      </w:r>
      <w:r>
        <w:t xml:space="preserve"> were small, we're thankful that</w:t>
      </w:r>
      <w:r w:rsidR="008E7A64">
        <w:t xml:space="preserve"> f</w:t>
      </w:r>
      <w:r>
        <w:t xml:space="preserve">our of the seven actually came to faith and are going on in their faith. And of course they've grown up and, you know, moved on to work and whatnot. And so </w:t>
      </w:r>
      <w:proofErr w:type="spellStart"/>
      <w:r>
        <w:t>so</w:t>
      </w:r>
      <w:proofErr w:type="spellEnd"/>
      <w:r>
        <w:t xml:space="preserve">, yeah, the only the young, the youngest person in the congregation is my son </w:t>
      </w:r>
      <w:r w:rsidR="008E7A64">
        <w:t>[REDACTED]</w:t>
      </w:r>
      <w:r>
        <w:t>.</w:t>
      </w:r>
    </w:p>
    <w:p w14:paraId="0CF7DF43" w14:textId="77777777" w:rsidR="00670495" w:rsidRPr="001926D4" w:rsidRDefault="00EC6ABC">
      <w:pPr>
        <w:rPr>
          <w:b/>
          <w:bCs/>
        </w:rPr>
      </w:pPr>
      <w:r>
        <w:rPr>
          <w:b/>
        </w:rPr>
        <w:t>[Interviewer]</w:t>
      </w:r>
      <w:r>
        <w:rPr>
          <w:b/>
        </w:rPr>
        <w:br/>
      </w:r>
      <w:r>
        <w:t>8:53</w:t>
      </w:r>
      <w:r>
        <w:br/>
      </w:r>
      <w:bookmarkStart w:id="0" w:name="_Hlk202633905"/>
      <w:r w:rsidRPr="001926D4">
        <w:rPr>
          <w:b/>
          <w:bCs/>
        </w:rPr>
        <w:t>So what would you say are the biggest joys and privileges of serving in your context? And if you've got any stories that kind of encapsulate that, feel free to throw them in.</w:t>
      </w:r>
    </w:p>
    <w:bookmarkEnd w:id="0"/>
    <w:p w14:paraId="1C3CB98D" w14:textId="61F4967A" w:rsidR="00670495" w:rsidRDefault="00EC6ABC">
      <w:r>
        <w:rPr>
          <w:b/>
        </w:rPr>
        <w:t>[Participant]</w:t>
      </w:r>
      <w:r>
        <w:rPr>
          <w:b/>
        </w:rPr>
        <w:br/>
      </w:r>
      <w:r>
        <w:t>9:04</w:t>
      </w:r>
      <w:r>
        <w:br/>
        <w:t>So</w:t>
      </w:r>
      <w:r w:rsidR="0047687D">
        <w:t xml:space="preserve"> </w:t>
      </w:r>
      <w:r>
        <w:t>I guess</w:t>
      </w:r>
      <w:r w:rsidR="005A1608">
        <w:t xml:space="preserve"> y</w:t>
      </w:r>
      <w:r>
        <w:t>ou're just speaking for my own time working with the congregation here. It's the privilege of getting to know people</w:t>
      </w:r>
      <w:r w:rsidR="00BA340B">
        <w:t xml:space="preserve"> i</w:t>
      </w:r>
      <w:r>
        <w:t>n a way beyond the</w:t>
      </w:r>
      <w:r w:rsidR="005A1608">
        <w:t xml:space="preserve"> </w:t>
      </w:r>
      <w:r>
        <w:t xml:space="preserve">whole </w:t>
      </w:r>
      <w:r w:rsidR="00872C70">
        <w:t>‘</w:t>
      </w:r>
      <w:r>
        <w:t>how are you doing?</w:t>
      </w:r>
      <w:r w:rsidR="00872C70">
        <w:t>’</w:t>
      </w:r>
      <w:r>
        <w:t xml:space="preserve"> You </w:t>
      </w:r>
      <w:r w:rsidR="0085556D">
        <w:t>know but</w:t>
      </w:r>
      <w:r>
        <w:t xml:space="preserve"> getting to know people on a deeper level and being able to share in their experiences</w:t>
      </w:r>
      <w:r w:rsidR="0085556D">
        <w:t>, t</w:t>
      </w:r>
      <w:r>
        <w:t>he good times and the bad times</w:t>
      </w:r>
      <w:r w:rsidR="00775089">
        <w:t>,</w:t>
      </w:r>
      <w:r>
        <w:t xml:space="preserve"> building that relationship with the congregation.</w:t>
      </w:r>
      <w:r w:rsidR="005A1608">
        <w:t xml:space="preserve"> </w:t>
      </w:r>
      <w:r>
        <w:t>I</w:t>
      </w:r>
      <w:r w:rsidR="00775089">
        <w:t>,</w:t>
      </w:r>
      <w:r>
        <w:t xml:space="preserve"> you know, I was thinking the other day I, you know, we're small, but I'm thankful to God for every one of them and.</w:t>
      </w:r>
      <w:r w:rsidR="005A1608">
        <w:t xml:space="preserve"> </w:t>
      </w:r>
      <w:r>
        <w:t>It's not just me saying that, you know, because I'm being recorded and, you know, doing an interview</w:t>
      </w:r>
      <w:r w:rsidR="00775089">
        <w:t>, b</w:t>
      </w:r>
      <w:r>
        <w:t>ut I am really thankful for them and the friendships that I've built with them, you know, we're a family. We have a real family feel in the congregation and you know that's taken, you know, over the years, you've got to know the people and it does take time to build a relationship to get to know people</w:t>
      </w:r>
      <w:r w:rsidR="00CA35F1">
        <w:t>.</w:t>
      </w:r>
      <w:r>
        <w:t xml:space="preserve"> You know, I'm 14 years in now, and I'm only really finding them just, you know, finding my way in the community now.</w:t>
      </w:r>
      <w:r>
        <w:br/>
        <w:t>For example, we had a local gala on Saturday and every year I go down, just wander around, just mingle with folk. My wife does the teas and stuff like that. And you know, I was going around chatting with several different folks</w:t>
      </w:r>
      <w:r w:rsidR="00CA35F1">
        <w:t xml:space="preserve"> in the c</w:t>
      </w:r>
      <w:r>
        <w:t>ommunity</w:t>
      </w:r>
      <w:r w:rsidR="00CA35F1">
        <w:t>, y</w:t>
      </w:r>
      <w:r>
        <w:t>ou know, people who don't come to, church, you know, and that's one of the thing about [Village A] is interesting is that I remember one year ago a few years back there was a group of ladies, you know, having their tea and coffee and whatnot</w:t>
      </w:r>
      <w:r w:rsidR="00F9703E">
        <w:t xml:space="preserve"> a</w:t>
      </w:r>
      <w:r>
        <w:t xml:space="preserve">nd they called me over and they had some other lady, a friend of theirs, who was up visiting. And they said this is </w:t>
      </w:r>
      <w:r w:rsidR="00F9703E">
        <w:t>‘</w:t>
      </w:r>
      <w:r>
        <w:t>our minister</w:t>
      </w:r>
      <w:r w:rsidR="00F9703E">
        <w:t>’</w:t>
      </w:r>
      <w:r>
        <w:t>.</w:t>
      </w:r>
      <w:r w:rsidR="0047687D">
        <w:t xml:space="preserve"> </w:t>
      </w:r>
      <w:r>
        <w:t>And introduced me, but afterwards none of these ladies go to church.</w:t>
      </w:r>
      <w:r w:rsidR="0047687D">
        <w:t xml:space="preserve"> </w:t>
      </w:r>
      <w:r>
        <w:t xml:space="preserve">But they said this is </w:t>
      </w:r>
      <w:r w:rsidR="009D293C">
        <w:t>‘</w:t>
      </w:r>
      <w:r>
        <w:t>our minister</w:t>
      </w:r>
      <w:r w:rsidR="009D293C">
        <w:t>’</w:t>
      </w:r>
      <w:r>
        <w:t>, you know which I thought was nice in one way you know but none of these ladies go to church but I suppose maybe but I was a bit like that it's still got a sense of community you know.</w:t>
      </w:r>
    </w:p>
    <w:p w14:paraId="5258E403" w14:textId="77777777" w:rsidR="00670495" w:rsidRDefault="00EC6ABC">
      <w:r>
        <w:rPr>
          <w:b/>
        </w:rPr>
        <w:lastRenderedPageBreak/>
        <w:t>[Interviewer]</w:t>
      </w:r>
      <w:r>
        <w:rPr>
          <w:b/>
        </w:rPr>
        <w:br/>
      </w:r>
      <w:r>
        <w:t>11:45</w:t>
      </w:r>
      <w:r>
        <w:br/>
        <w:t>What about challenges? What would you say are the biggest challenges of serving in [Village A], [Village A]?</w:t>
      </w:r>
    </w:p>
    <w:p w14:paraId="435A8F6E" w14:textId="3125ACC3" w:rsidR="006E5070" w:rsidRDefault="00EC6ABC">
      <w:r>
        <w:rPr>
          <w:b/>
        </w:rPr>
        <w:t>[Participant]</w:t>
      </w:r>
      <w:r>
        <w:rPr>
          <w:b/>
        </w:rPr>
        <w:br/>
      </w:r>
      <w:r>
        <w:t>11:52</w:t>
      </w:r>
      <w:r>
        <w:br/>
        <w:t>There's lots of challenges.</w:t>
      </w:r>
      <w:r w:rsidR="00B1028E">
        <w:t xml:space="preserve"> </w:t>
      </w:r>
      <w:r>
        <w:t>I guess because we're small and older.</w:t>
      </w:r>
      <w:r w:rsidR="007E3DAC">
        <w:t xml:space="preserve"> </w:t>
      </w:r>
      <w:r>
        <w:t>Just</w:t>
      </w:r>
      <w:r w:rsidR="00B1028E">
        <w:t>,</w:t>
      </w:r>
      <w:r w:rsidR="00C018D9">
        <w:t xml:space="preserve"> y</w:t>
      </w:r>
      <w:r>
        <w:t xml:space="preserve">ou know, finding people who </w:t>
      </w:r>
      <w:r w:rsidR="00A645EF">
        <w:t>can</w:t>
      </w:r>
      <w:r>
        <w:t xml:space="preserve"> do things, you know, you've got a smaller, you know, group to pull from and you don't want to exhaust people. And you know, there's certain things that you maybe want to do, but you just realise, well, you know you can't because you don't have the time</w:t>
      </w:r>
      <w:r w:rsidR="00A645EF">
        <w:t xml:space="preserve">, </w:t>
      </w:r>
      <w:r>
        <w:t>ell, you don't have the people or you know resources to do things</w:t>
      </w:r>
      <w:r w:rsidR="00C018D9">
        <w:t>. So t</w:t>
      </w:r>
      <w:r>
        <w:t>hat's a challenge always, but don't get me wrong, over the years these guys have</w:t>
      </w:r>
      <w:r w:rsidR="00C018D9">
        <w:t xml:space="preserve"> s</w:t>
      </w:r>
      <w:r>
        <w:t>upported me in so many different things that we've done. You know we've had family fun days</w:t>
      </w:r>
      <w:r w:rsidR="008512E1">
        <w:t>,</w:t>
      </w:r>
      <w:r>
        <w:t xml:space="preserve"> various speaking events</w:t>
      </w:r>
      <w:r w:rsidR="008512E1">
        <w:t>,</w:t>
      </w:r>
      <w:r>
        <w:t xml:space="preserve"> you know</w:t>
      </w:r>
      <w:r w:rsidR="008512E1">
        <w:t>,</w:t>
      </w:r>
      <w:r>
        <w:t xml:space="preserve"> testimony nights and all kinds of different things that we've had</w:t>
      </w:r>
      <w:r w:rsidR="00682E5D">
        <w:t>,</w:t>
      </w:r>
      <w:r>
        <w:t xml:space="preserve"> faith mission tent and stuff like that. And these people you know</w:t>
      </w:r>
      <w:r w:rsidR="00A645EF">
        <w:t>,</w:t>
      </w:r>
      <w:r>
        <w:t xml:space="preserve"> they supported me and did what they could</w:t>
      </w:r>
      <w:r w:rsidR="00B93543">
        <w:t>,</w:t>
      </w:r>
      <w:r>
        <w:t xml:space="preserve"> </w:t>
      </w:r>
      <w:r w:rsidR="008B18FD">
        <w:t xml:space="preserve">what </w:t>
      </w:r>
      <w:r>
        <w:t>they can</w:t>
      </w:r>
      <w:r w:rsidR="005A6238">
        <w:t>.</w:t>
      </w:r>
      <w:r>
        <w:t xml:space="preserve"> </w:t>
      </w:r>
      <w:r w:rsidR="005A6238">
        <w:t>But it</w:t>
      </w:r>
      <w:r>
        <w:t xml:space="preserve"> </w:t>
      </w:r>
      <w:proofErr w:type="spellStart"/>
      <w:r>
        <w:t>is</w:t>
      </w:r>
      <w:proofErr w:type="spellEnd"/>
      <w:r>
        <w:t xml:space="preserve"> a challenge, you know to do things and</w:t>
      </w:r>
      <w:r w:rsidR="006E5070">
        <w:t xml:space="preserve"> y</w:t>
      </w:r>
      <w:r>
        <w:t>ou're often, you know, just</w:t>
      </w:r>
      <w:r w:rsidR="006E5070">
        <w:t xml:space="preserve"> s</w:t>
      </w:r>
      <w:r>
        <w:t xml:space="preserve">truggling different things at this, you know at the same time, you know you're </w:t>
      </w:r>
      <w:proofErr w:type="spellStart"/>
      <w:r>
        <w:t>you're</w:t>
      </w:r>
      <w:proofErr w:type="spellEnd"/>
      <w:r>
        <w:t xml:space="preserve"> leading a Bible study and then you're cutting the grass, you know. And you know, I mean, different things</w:t>
      </w:r>
      <w:r w:rsidR="002968C7">
        <w:t>, y</w:t>
      </w:r>
      <w:r>
        <w:t>ou're unblocking a toilet, you know.</w:t>
      </w:r>
      <w:r w:rsidR="006E5070">
        <w:t xml:space="preserve"> </w:t>
      </w:r>
      <w:r>
        <w:t>It's certainly it's a distinctive thing about rural ministry, isn't it? You've got to wear a lot of hats.</w:t>
      </w:r>
      <w:r w:rsidR="006E5070">
        <w:t xml:space="preserve"> </w:t>
      </w:r>
      <w:r>
        <w:t>And like you see, when you've got less manpower as well or women power.</w:t>
      </w:r>
      <w:r>
        <w:br/>
      </w:r>
    </w:p>
    <w:p w14:paraId="5AFBF802" w14:textId="262061F4" w:rsidR="00670495" w:rsidRPr="002968C7" w:rsidRDefault="00EC6ABC">
      <w:pPr>
        <w:rPr>
          <w:b/>
          <w:bCs/>
        </w:rPr>
      </w:pPr>
      <w:r w:rsidRPr="002968C7">
        <w:rPr>
          <w:b/>
          <w:bCs/>
        </w:rPr>
        <w:t>So how does that impact how you approach your ministry then?</w:t>
      </w:r>
    </w:p>
    <w:p w14:paraId="0F664D7B" w14:textId="77777777" w:rsidR="00670495" w:rsidRDefault="00EC6ABC">
      <w:r>
        <w:rPr>
          <w:b/>
        </w:rPr>
        <w:t>[Participant]</w:t>
      </w:r>
      <w:r>
        <w:rPr>
          <w:b/>
        </w:rPr>
        <w:br/>
      </w:r>
      <w:r>
        <w:t>13:53</w:t>
      </w:r>
      <w:r>
        <w:br/>
        <w:t>In what sense?</w:t>
      </w:r>
    </w:p>
    <w:p w14:paraId="62B7189C" w14:textId="77777777" w:rsidR="00670495" w:rsidRDefault="00EC6ABC">
      <w:r>
        <w:rPr>
          <w:b/>
        </w:rPr>
        <w:t>[Interviewer]</w:t>
      </w:r>
      <w:r>
        <w:rPr>
          <w:b/>
        </w:rPr>
        <w:br/>
      </w:r>
      <w:r>
        <w:t>13:54</w:t>
      </w:r>
      <w:r>
        <w:br/>
        <w:t>So how do you do things differently? Working around the challenges that you're presented with?</w:t>
      </w:r>
    </w:p>
    <w:p w14:paraId="4D0F8606" w14:textId="0089B471" w:rsidR="00670495" w:rsidRDefault="00EC6ABC">
      <w:r w:rsidRPr="4AF3830D">
        <w:rPr>
          <w:b/>
          <w:bCs/>
        </w:rPr>
        <w:t>[Participant]</w:t>
      </w:r>
      <w:r>
        <w:br/>
        <w:t>14:01</w:t>
      </w:r>
      <w:r>
        <w:br/>
        <w:t>Yeah.</w:t>
      </w:r>
      <w:r w:rsidR="73554A7C">
        <w:t xml:space="preserve"> </w:t>
      </w:r>
      <w:r>
        <w:t>That's a good question. How do I do that?</w:t>
      </w:r>
      <w:r w:rsidR="768BD206">
        <w:t xml:space="preserve"> </w:t>
      </w:r>
      <w:r w:rsidR="00BD6EFD">
        <w:t>S</w:t>
      </w:r>
      <w:r>
        <w:t>o</w:t>
      </w:r>
      <w:r w:rsidR="00BD6EFD">
        <w:t xml:space="preserve"> y</w:t>
      </w:r>
      <w:r>
        <w:t xml:space="preserve">ou know, one of the things you know, you know, I'd love to do </w:t>
      </w:r>
      <w:r w:rsidR="54492C4D">
        <w:t>youth</w:t>
      </w:r>
      <w:r>
        <w:t xml:space="preserve"> work</w:t>
      </w:r>
      <w:r w:rsidR="588BA655">
        <w:t>.</w:t>
      </w:r>
      <w:r>
        <w:t xml:space="preserve"> </w:t>
      </w:r>
      <w:r w:rsidR="13E20522">
        <w:t>I</w:t>
      </w:r>
      <w:r>
        <w:t>n the past we had a couple in the congregation who ran a Friday club and we did it really well. But they've moved on to elsewhere before I came and, you know, so</w:t>
      </w:r>
      <w:r w:rsidR="003C45B0">
        <w:t xml:space="preserve"> I </w:t>
      </w:r>
      <w:r>
        <w:t>don't see myself at this moment just because of the makeup, the congregation who's got time. I haven't done a youth work.</w:t>
      </w:r>
      <w:r w:rsidR="00A23706">
        <w:t xml:space="preserve"> </w:t>
      </w:r>
      <w:r>
        <w:t xml:space="preserve">But you know, we do things like, you know, for example, the family fun day, you know, we </w:t>
      </w:r>
      <w:proofErr w:type="spellStart"/>
      <w:r>
        <w:t>we</w:t>
      </w:r>
      <w:proofErr w:type="spellEnd"/>
      <w:r>
        <w:t xml:space="preserve">, you know, we've got quite a bit of grounds around the church. We I got people from quite </w:t>
      </w:r>
      <w:proofErr w:type="spellStart"/>
      <w:r>
        <w:t>quite</w:t>
      </w:r>
      <w:proofErr w:type="spellEnd"/>
      <w:r>
        <w:t xml:space="preserve"> a lot of times I'm looking to people from other churches to help with some of the things that you know maybe some of </w:t>
      </w:r>
      <w:r>
        <w:lastRenderedPageBreak/>
        <w:t>our folk are not able to do.</w:t>
      </w:r>
      <w:r w:rsidR="00A23706">
        <w:t xml:space="preserve"> </w:t>
      </w:r>
      <w:r>
        <w:t>But I still work with our folk and they still get involved.</w:t>
      </w:r>
      <w:r>
        <w:br/>
        <w:t>In whatever way they can, for example, we've been running a drop in coffee now for a couple of years. We do it on a we had it this this morning, we</w:t>
      </w:r>
      <w:r w:rsidR="7AC2B6C1">
        <w:t xml:space="preserve"> r</w:t>
      </w:r>
      <w:r>
        <w:t xml:space="preserve">un it from 10:00 to </w:t>
      </w:r>
      <w:proofErr w:type="spellStart"/>
      <w:r>
        <w:t>to</w:t>
      </w:r>
      <w:proofErr w:type="spellEnd"/>
      <w:r>
        <w:t xml:space="preserve"> 12:00 so you know when I thought about doing this, I thought, well, you know who could help me etcetera, etcetera. And then I thought, well, you know, if I keep it simple, just tea. Coffee, biscuits, chat around, you know, tables and whatnot then. Really. My wife and I can </w:t>
      </w:r>
      <w:proofErr w:type="spellStart"/>
      <w:r>
        <w:t>can</w:t>
      </w:r>
      <w:proofErr w:type="spellEnd"/>
      <w:r>
        <w:t xml:space="preserve"> do that. And if anyone else gets involved, it's a bonus.</w:t>
      </w:r>
      <w:r w:rsidR="6C5AE02D">
        <w:t xml:space="preserve"> </w:t>
      </w:r>
      <w:r>
        <w:t xml:space="preserve">And </w:t>
      </w:r>
      <w:proofErr w:type="spellStart"/>
      <w:r>
        <w:t>and</w:t>
      </w:r>
      <w:proofErr w:type="spellEnd"/>
      <w:r>
        <w:t xml:space="preserve"> several of the people, especially the ladies in the congregation, have, you know, have got involved in this and their </w:t>
      </w:r>
      <w:proofErr w:type="spellStart"/>
      <w:r>
        <w:t>their</w:t>
      </w:r>
      <w:proofErr w:type="spellEnd"/>
      <w:r>
        <w:t xml:space="preserve"> regulars at the event and they </w:t>
      </w:r>
      <w:proofErr w:type="spellStart"/>
      <w:r>
        <w:t>they</w:t>
      </w:r>
      <w:proofErr w:type="spellEnd"/>
      <w:r>
        <w:t xml:space="preserve"> help and you know if I want to go away on holiday somewhere, you know, I can ask them, you know, some of the guys and they'll, they'll </w:t>
      </w:r>
      <w:proofErr w:type="spellStart"/>
      <w:r>
        <w:t>they'll</w:t>
      </w:r>
      <w:proofErr w:type="spellEnd"/>
      <w:r>
        <w:t xml:space="preserve"> </w:t>
      </w:r>
      <w:proofErr w:type="spellStart"/>
      <w:r>
        <w:t>they'll</w:t>
      </w:r>
      <w:proofErr w:type="spellEnd"/>
      <w:r>
        <w:t xml:space="preserve"> cover. So it's not like I'm saying they can't do anything because they can and you know just but just you know I don't expect them to run around you know after you know.</w:t>
      </w:r>
      <w:r>
        <w:br/>
        <w:t>You know, 10 year olds, you know, chasing a football, but it doesn't, you know.</w:t>
      </w:r>
      <w:r>
        <w:br/>
        <w:t>I use, you know, use their strengths, you know, and what we can do, you know.</w:t>
      </w:r>
      <w:r w:rsidR="24BA51BC">
        <w:t xml:space="preserve"> </w:t>
      </w:r>
      <w:r>
        <w:t xml:space="preserve">So we </w:t>
      </w:r>
      <w:proofErr w:type="spellStart"/>
      <w:r>
        <w:t>we</w:t>
      </w:r>
      <w:proofErr w:type="spellEnd"/>
      <w:r>
        <w:t xml:space="preserve"> </w:t>
      </w:r>
      <w:proofErr w:type="spellStart"/>
      <w:r>
        <w:t>we</w:t>
      </w:r>
      <w:proofErr w:type="spellEnd"/>
      <w:r>
        <w:t xml:space="preserve"> </w:t>
      </w:r>
      <w:proofErr w:type="spellStart"/>
      <w:r>
        <w:t>we</w:t>
      </w:r>
      <w:proofErr w:type="spellEnd"/>
      <w:r>
        <w:t xml:space="preserve"> tried to work on that and.</w:t>
      </w:r>
      <w:r w:rsidR="2C40180E">
        <w:t xml:space="preserve"> </w:t>
      </w:r>
    </w:p>
    <w:p w14:paraId="69181FB4" w14:textId="0DF7EA97" w:rsidR="00670495" w:rsidRDefault="00EC6ABC">
      <w:r>
        <w:t xml:space="preserve">And I always encourage them to </w:t>
      </w:r>
      <w:proofErr w:type="spellStart"/>
      <w:r>
        <w:t>to</w:t>
      </w:r>
      <w:proofErr w:type="spellEnd"/>
      <w:r>
        <w:t xml:space="preserve"> be missional.</w:t>
      </w:r>
      <w:r w:rsidR="2B1F9C5A">
        <w:t xml:space="preserve"> </w:t>
      </w:r>
      <w:r>
        <w:t>I think that's a big focus on our in our church.</w:t>
      </w:r>
      <w:r w:rsidR="14D417B8">
        <w:t xml:space="preserve"> </w:t>
      </w:r>
      <w:r>
        <w:t xml:space="preserve">To </w:t>
      </w:r>
      <w:proofErr w:type="spellStart"/>
      <w:r>
        <w:t>to</w:t>
      </w:r>
      <w:proofErr w:type="spellEnd"/>
      <w:r>
        <w:t xml:space="preserve"> love one another and to </w:t>
      </w:r>
      <w:proofErr w:type="spellStart"/>
      <w:r>
        <w:t>to</w:t>
      </w:r>
      <w:proofErr w:type="spellEnd"/>
      <w:r>
        <w:t xml:space="preserve"> be missional. And we have yearly events throughout the </w:t>
      </w:r>
      <w:proofErr w:type="spellStart"/>
      <w:r>
        <w:t>the</w:t>
      </w:r>
      <w:proofErr w:type="spellEnd"/>
      <w:r>
        <w:t xml:space="preserve"> year.</w:t>
      </w:r>
      <w:r w:rsidR="46D389B1">
        <w:t xml:space="preserve"> </w:t>
      </w:r>
      <w:r>
        <w:t>For example, the next big event coming up is our open air service and we have an open air service. And again the folks will get involved in that, you know, setting up grounds because and we invite the local churches because we're quite small. And for event like that you need to have a bigger gathering. So we always we've done it 333 Times Now and we invite</w:t>
      </w:r>
      <w:r w:rsidR="2DF7B3CA">
        <w:t xml:space="preserve"> o</w:t>
      </w:r>
      <w:r>
        <w:t xml:space="preserve">ther churches to join us and </w:t>
      </w:r>
      <w:proofErr w:type="spellStart"/>
      <w:r>
        <w:t>and</w:t>
      </w:r>
      <w:proofErr w:type="spellEnd"/>
      <w:r>
        <w:t xml:space="preserve"> it's gone really well.</w:t>
      </w:r>
      <w:r>
        <w:br/>
        <w:t xml:space="preserve">And our </w:t>
      </w:r>
      <w:proofErr w:type="spellStart"/>
      <w:r>
        <w:t>our</w:t>
      </w:r>
      <w:proofErr w:type="spellEnd"/>
      <w:r>
        <w:t xml:space="preserve"> folk get involved not and welcome the people who serve tea, coffees, etcetera afterwards, enter, you know, mingle with other people, get to chat with them. Things like so.</w:t>
      </w:r>
      <w:r w:rsidR="713853F7">
        <w:t xml:space="preserve"> </w:t>
      </w:r>
      <w:r>
        <w:t>So. So they're doing lots of different things.</w:t>
      </w:r>
      <w:r w:rsidR="14A49B7B">
        <w:t xml:space="preserve"> </w:t>
      </w:r>
      <w:r>
        <w:t xml:space="preserve">When I say, you know, you know people are not, but I don't want to give the impression that these guys are not doing anything. They're </w:t>
      </w:r>
      <w:proofErr w:type="spellStart"/>
      <w:r>
        <w:t>they're</w:t>
      </w:r>
      <w:proofErr w:type="spellEnd"/>
      <w:r>
        <w:t xml:space="preserve"> doing as much as they can. Do, you know which is a lot.</w:t>
      </w:r>
    </w:p>
    <w:p w14:paraId="5D8531BA" w14:textId="77777777" w:rsidR="00670495" w:rsidRDefault="00EC6ABC">
      <w:r>
        <w:rPr>
          <w:b/>
        </w:rPr>
        <w:t>[Interviewer]</w:t>
      </w:r>
      <w:r>
        <w:rPr>
          <w:b/>
        </w:rPr>
        <w:br/>
      </w:r>
      <w:r>
        <w:t>18:20</w:t>
      </w:r>
      <w:r>
        <w:br/>
        <w:t>Yeah. What's an open air service?</w:t>
      </w:r>
    </w:p>
    <w:p w14:paraId="70CB71EF" w14:textId="187637DC" w:rsidR="00670495" w:rsidRDefault="00EC6ABC">
      <w:r w:rsidRPr="4AF3830D">
        <w:rPr>
          <w:b/>
          <w:bCs/>
        </w:rPr>
        <w:t>[Participant]</w:t>
      </w:r>
      <w:r>
        <w:br/>
        <w:t>18:24</w:t>
      </w:r>
      <w:r>
        <w:br/>
        <w:t>Open it. I'm just assuming that.</w:t>
      </w:r>
      <w:r w:rsidR="197BB114">
        <w:t xml:space="preserve"> </w:t>
      </w:r>
      <w:r>
        <w:t xml:space="preserve">It's </w:t>
      </w:r>
      <w:proofErr w:type="spellStart"/>
      <w:r>
        <w:t>it's</w:t>
      </w:r>
      <w:proofErr w:type="spellEnd"/>
      <w:r>
        <w:t xml:space="preserve"> just outside our service outside. We've got a big</w:t>
      </w:r>
      <w:r w:rsidR="1F5F3776">
        <w:t>, o</w:t>
      </w:r>
      <w:r>
        <w:t>h, so it's like a church service, but just outside, OK.</w:t>
      </w:r>
      <w:r w:rsidR="10E5E64B">
        <w:t xml:space="preserve"> </w:t>
      </w:r>
      <w:r>
        <w:t>Yeah, it's a church service just outside. Yeah, because four years ago, I walk into Church 1 evening and it was some glorious evening and I thought, wouldn't it be great just to have church outside on the grass here?</w:t>
      </w:r>
      <w:r w:rsidR="3772C680">
        <w:t xml:space="preserve"> </w:t>
      </w:r>
      <w:r>
        <w:t>But yeah.</w:t>
      </w:r>
      <w:r>
        <w:br/>
        <w:t xml:space="preserve">Yeah. Well, we've </w:t>
      </w:r>
      <w:proofErr w:type="spellStart"/>
      <w:r>
        <w:t>we've</w:t>
      </w:r>
      <w:proofErr w:type="spellEnd"/>
      <w:r>
        <w:t xml:space="preserve"> done it three times and it's </w:t>
      </w:r>
      <w:proofErr w:type="spellStart"/>
      <w:r>
        <w:t>it's</w:t>
      </w:r>
      <w:proofErr w:type="spellEnd"/>
      <w:r>
        <w:t xml:space="preserve"> gone down really well. It's </w:t>
      </w:r>
      <w:proofErr w:type="spellStart"/>
      <w:r>
        <w:t>it's</w:t>
      </w:r>
      <w:proofErr w:type="spellEnd"/>
      <w:r>
        <w:t xml:space="preserve"> an encouragement to our own folks and it's an encouragement to other churches when they've got a bigger event, you know, just come together.</w:t>
      </w:r>
      <w:r w:rsidR="5B2E8D2B">
        <w:t xml:space="preserve"> </w:t>
      </w:r>
      <w:r>
        <w:t xml:space="preserve">And </w:t>
      </w:r>
      <w:proofErr w:type="spellStart"/>
      <w:r>
        <w:t>and</w:t>
      </w:r>
      <w:proofErr w:type="spellEnd"/>
      <w:r>
        <w:t xml:space="preserve"> it's also an opportunity where we, you know, invite family friends, you know, who wouldn't normally come to church to try and encourage them to come along to that. And I usually have. I did the first one myself, but </w:t>
      </w:r>
      <w:r>
        <w:lastRenderedPageBreak/>
        <w:t>I've been, you know, get guest speakers in, you know.</w:t>
      </w:r>
      <w:r w:rsidR="3832D0E1">
        <w:t xml:space="preserve"> </w:t>
      </w:r>
      <w:r>
        <w:t xml:space="preserve">So last few times I've, you know, got guys from the faith mission. So it's, you know, it's </w:t>
      </w:r>
      <w:proofErr w:type="spellStart"/>
      <w:r>
        <w:t>it's</w:t>
      </w:r>
      <w:proofErr w:type="spellEnd"/>
      <w:r>
        <w:t xml:space="preserve"> an evangelistic event, you know.</w:t>
      </w:r>
      <w:r>
        <w:br/>
        <w:t xml:space="preserve">If you spoke to Carla Mein and they </w:t>
      </w:r>
      <w:proofErr w:type="spellStart"/>
      <w:r>
        <w:t>they</w:t>
      </w:r>
      <w:proofErr w:type="spellEnd"/>
      <w:r>
        <w:t xml:space="preserve"> have been doing it for a long while before calumny's time, it goes back, you know to, you know, to the 1800s, who used to have what they call the </w:t>
      </w:r>
      <w:proofErr w:type="spellStart"/>
      <w:r>
        <w:t>the</w:t>
      </w:r>
      <w:proofErr w:type="spellEnd"/>
      <w:r>
        <w:t xml:space="preserve"> service at the burn of Ferdin tosh. And it's quite a historical location on the [Region]. And apparently they used to get crowds up to 10,000 people come in for </w:t>
      </w:r>
      <w:proofErr w:type="spellStart"/>
      <w:r>
        <w:t>for</w:t>
      </w:r>
      <w:proofErr w:type="spellEnd"/>
      <w:r>
        <w:t xml:space="preserve"> these events.</w:t>
      </w:r>
      <w:r w:rsidR="304A7B67">
        <w:t xml:space="preserve"> </w:t>
      </w:r>
      <w:r>
        <w:t xml:space="preserve">In the in the days gone by so </w:t>
      </w:r>
      <w:proofErr w:type="spellStart"/>
      <w:r>
        <w:t>ferdin</w:t>
      </w:r>
      <w:proofErr w:type="spellEnd"/>
      <w:r>
        <w:t xml:space="preserve"> tosh, I know they do it twice.</w:t>
      </w:r>
      <w:r w:rsidR="0C5317BA">
        <w:t xml:space="preserve"> </w:t>
      </w:r>
      <w:r>
        <w:t>But it's kind of it's an in house thing amongst themselves.</w:t>
      </w:r>
      <w:r>
        <w:br/>
        <w:t>With us, we.</w:t>
      </w:r>
      <w:r w:rsidR="5461515B">
        <w:t xml:space="preserve"> </w:t>
      </w:r>
      <w:r>
        <w:t>You know, open us up to the local churches around us, you know, and get them involved as well.</w:t>
      </w:r>
    </w:p>
    <w:p w14:paraId="47DED33D" w14:textId="77777777" w:rsidR="00670495" w:rsidRDefault="00EC6ABC">
      <w:r>
        <w:rPr>
          <w:b/>
        </w:rPr>
        <w:t>[Interviewer]</w:t>
      </w:r>
      <w:r>
        <w:rPr>
          <w:b/>
        </w:rPr>
        <w:br/>
      </w:r>
      <w:r>
        <w:t>20:30</w:t>
      </w:r>
      <w:r>
        <w:br/>
        <w:t>The people come that don't go to church.</w:t>
      </w:r>
    </w:p>
    <w:p w14:paraId="4A5A96EA" w14:textId="0A277A64" w:rsidR="00670495" w:rsidRDefault="00EC6ABC">
      <w:r w:rsidRPr="4AF3830D">
        <w:rPr>
          <w:b/>
          <w:bCs/>
        </w:rPr>
        <w:t>[Participant]</w:t>
      </w:r>
      <w:r>
        <w:br/>
        <w:t>20:33</w:t>
      </w:r>
      <w:r>
        <w:br/>
        <w:t xml:space="preserve">Yeah, not </w:t>
      </w:r>
      <w:proofErr w:type="spellStart"/>
      <w:r>
        <w:t>not</w:t>
      </w:r>
      <w:proofErr w:type="spellEnd"/>
      <w:r>
        <w:t xml:space="preserve"> in huge numbers, but there have been. I've seen, you know, and I try to, you know, take a note of folk who I </w:t>
      </w:r>
      <w:proofErr w:type="spellStart"/>
      <w:r>
        <w:t>I</w:t>
      </w:r>
      <w:proofErr w:type="spellEnd"/>
      <w:r>
        <w:t xml:space="preserve">, you know, don't know and you know so I go and chat to them afterwards or some who I don't know and </w:t>
      </w:r>
      <w:proofErr w:type="spellStart"/>
      <w:r>
        <w:t>and</w:t>
      </w:r>
      <w:proofErr w:type="spellEnd"/>
      <w:r>
        <w:t xml:space="preserve"> I see them there you know I'll it's something I know I should say and I'll go and chat with them so </w:t>
      </w:r>
      <w:proofErr w:type="spellStart"/>
      <w:r>
        <w:t>so</w:t>
      </w:r>
      <w:proofErr w:type="spellEnd"/>
      <w:r>
        <w:t xml:space="preserve"> we do events like that throughout the year you know we have harvest Thanksgiving event where you know big banners and we</w:t>
      </w:r>
      <w:r w:rsidR="266D4C1E">
        <w:t xml:space="preserve"> l</w:t>
      </w:r>
      <w:r>
        <w:t>eaflet, you know, we give invitation cards and our people were inviting. We have a time of prayer beforehand and then we'll.</w:t>
      </w:r>
      <w:r w:rsidR="5A815B8E">
        <w:t xml:space="preserve"> </w:t>
      </w:r>
      <w:r>
        <w:t xml:space="preserve">You know, target people who have a mind pray about, go and ask them if they would like to come. So, so you know, so they've </w:t>
      </w:r>
      <w:proofErr w:type="spellStart"/>
      <w:r>
        <w:t>they've</w:t>
      </w:r>
      <w:proofErr w:type="spellEnd"/>
      <w:r>
        <w:t xml:space="preserve"> been supporting me in all of this, you know, throughout the years in different ways.</w:t>
      </w:r>
    </w:p>
    <w:p w14:paraId="105C5AFD" w14:textId="77777777" w:rsidR="00670495" w:rsidRDefault="00EC6ABC">
      <w:r>
        <w:rPr>
          <w:b/>
        </w:rPr>
        <w:t>[Interviewer]</w:t>
      </w:r>
      <w:r>
        <w:rPr>
          <w:b/>
        </w:rPr>
        <w:br/>
      </w:r>
      <w:r>
        <w:t>21:17</w:t>
      </w:r>
      <w:r>
        <w:br/>
        <w:t>Yeah.</w:t>
      </w:r>
      <w:r>
        <w:br/>
        <w:t>Oh, that sounds incredible.</w:t>
      </w:r>
      <w:r>
        <w:br/>
        <w:t>To what extent did your training equip you for serving in a rural context?</w:t>
      </w:r>
    </w:p>
    <w:p w14:paraId="421B566E" w14:textId="5FAC51A4" w:rsidR="00670495" w:rsidRDefault="00EC6ABC">
      <w:r>
        <w:rPr>
          <w:b/>
        </w:rPr>
        <w:t>[Participant]</w:t>
      </w:r>
      <w:r>
        <w:rPr>
          <w:b/>
        </w:rPr>
        <w:br/>
      </w:r>
      <w:r>
        <w:t>21:34</w:t>
      </w:r>
      <w:r>
        <w:br/>
        <w:t>That's a good question.</w:t>
      </w:r>
      <w:r w:rsidR="001664E1">
        <w:t xml:space="preserve"> </w:t>
      </w:r>
      <w:r>
        <w:t>Practically, I could have got a lot more.</w:t>
      </w:r>
      <w:r w:rsidR="001664E1">
        <w:t xml:space="preserve"> </w:t>
      </w:r>
      <w:r>
        <w:t>I've got good. You know, I'm not knocking what I got in the research college. It was it was good. But I think there needs to be a more emphasis on practical stuff, you know?</w:t>
      </w:r>
      <w:r w:rsidR="001664E1">
        <w:t xml:space="preserve"> </w:t>
      </w:r>
      <w:r>
        <w:t xml:space="preserve">Yeah. And I think that's well, I think that's happening more nowadays actually because there's so many, you know, apprenticeship models and things like that and people are, you know studying and you know at the same time they're doing a ministry, you know a part time ministry with somebody. So I think these </w:t>
      </w:r>
      <w:proofErr w:type="spellStart"/>
      <w:r>
        <w:t>these</w:t>
      </w:r>
      <w:proofErr w:type="spellEnd"/>
      <w:r>
        <w:t xml:space="preserve"> things are really, really good.</w:t>
      </w:r>
      <w:r w:rsidR="001664E1">
        <w:t xml:space="preserve"> </w:t>
      </w:r>
      <w:r>
        <w:t>Whereas you know when I went to the college at the time we had, you know, the theological training</w:t>
      </w:r>
      <w:r w:rsidR="001664E1">
        <w:t>, y</w:t>
      </w:r>
      <w:r>
        <w:t>ou know, with pastoral theology.</w:t>
      </w:r>
      <w:r>
        <w:br/>
        <w:t>And there were two six week placements, although I did 3</w:t>
      </w:r>
      <w:r w:rsidR="001664E1">
        <w:t xml:space="preserve"> b</w:t>
      </w:r>
      <w:r>
        <w:t xml:space="preserve">ecause I was doing it over a four year period rather than three years and </w:t>
      </w:r>
      <w:proofErr w:type="spellStart"/>
      <w:r>
        <w:t>and</w:t>
      </w:r>
      <w:proofErr w:type="spellEnd"/>
      <w:r>
        <w:t xml:space="preserve"> the placements were fine. But I think you need </w:t>
      </w:r>
      <w:r>
        <w:lastRenderedPageBreak/>
        <w:t xml:space="preserve">a lot more. You know, you know I </w:t>
      </w:r>
      <w:proofErr w:type="spellStart"/>
      <w:r>
        <w:t>I</w:t>
      </w:r>
      <w:proofErr w:type="spellEnd"/>
      <w:r>
        <w:t xml:space="preserve"> you know wish</w:t>
      </w:r>
      <w:r w:rsidR="00E07A0E">
        <w:t xml:space="preserve"> </w:t>
      </w:r>
      <w:r>
        <w:t xml:space="preserve">I had some of the experience that the guys had, you know, coming into </w:t>
      </w:r>
      <w:proofErr w:type="spellStart"/>
      <w:r>
        <w:t>to</w:t>
      </w:r>
      <w:proofErr w:type="spellEnd"/>
      <w:r>
        <w:t xml:space="preserve"> </w:t>
      </w:r>
      <w:proofErr w:type="spellStart"/>
      <w:r>
        <w:t>to</w:t>
      </w:r>
      <w:proofErr w:type="spellEnd"/>
      <w:r>
        <w:t xml:space="preserve"> ministry</w:t>
      </w:r>
      <w:r w:rsidR="00E07A0E">
        <w:t xml:space="preserve"> b</w:t>
      </w:r>
      <w:r>
        <w:t xml:space="preserve">ecause you know, there's so many things that you just don't get and. And to be fair, you're not going to get that in college until you go on the ground. And but if you're doing an apprenticeship model ministry, you're getting both. You're getting the practical experience as well as the theological training. And so, so I </w:t>
      </w:r>
      <w:proofErr w:type="spellStart"/>
      <w:r>
        <w:t>I</w:t>
      </w:r>
      <w:proofErr w:type="spellEnd"/>
      <w:r>
        <w:t xml:space="preserve"> enjoyed my time at unless it was known in [Denomination] college back then and I.</w:t>
      </w:r>
      <w:r>
        <w:br/>
        <w:t xml:space="preserve">I loved it. I </w:t>
      </w:r>
      <w:proofErr w:type="spellStart"/>
      <w:r>
        <w:t>I</w:t>
      </w:r>
      <w:proofErr w:type="spellEnd"/>
      <w:r>
        <w:t xml:space="preserve"> loved every moment, but I really enjoyed the time there. But.</w:t>
      </w:r>
      <w:r>
        <w:br/>
        <w:t>At the time I, you know, could have been more practical and so an experience just tailing guys and learning from them you know.</w:t>
      </w:r>
    </w:p>
    <w:p w14:paraId="2DCF8E7B" w14:textId="77777777" w:rsidR="00670495" w:rsidRDefault="00EC6ABC">
      <w:r>
        <w:rPr>
          <w:b/>
        </w:rPr>
        <w:t>[Interviewer]</w:t>
      </w:r>
      <w:r>
        <w:rPr>
          <w:b/>
        </w:rPr>
        <w:br/>
      </w:r>
      <w:r>
        <w:t>23:29</w:t>
      </w:r>
      <w:r>
        <w:br/>
        <w:t>Sorry, this next question is quite academic and I kind of hinted at it earlier, but yeah, what would your understanding be of the mission of the local church?</w:t>
      </w:r>
    </w:p>
    <w:p w14:paraId="0E99DA54" w14:textId="77777777" w:rsidR="00670495" w:rsidRDefault="00EC6ABC">
      <w:r>
        <w:rPr>
          <w:b/>
        </w:rPr>
        <w:t>[Participant]</w:t>
      </w:r>
      <w:r>
        <w:rPr>
          <w:b/>
        </w:rPr>
        <w:br/>
      </w:r>
      <w:r>
        <w:t>23:40</w:t>
      </w:r>
      <w:r>
        <w:br/>
        <w:t>Mission.</w:t>
      </w:r>
      <w:r>
        <w:br/>
        <w:t xml:space="preserve">My </w:t>
      </w:r>
      <w:proofErr w:type="spellStart"/>
      <w:r>
        <w:t>my</w:t>
      </w:r>
      <w:proofErr w:type="spellEnd"/>
      <w:r>
        <w:t xml:space="preserve"> </w:t>
      </w:r>
      <w:proofErr w:type="spellStart"/>
      <w:r>
        <w:t>my</w:t>
      </w:r>
      <w:proofErr w:type="spellEnd"/>
      <w:r>
        <w:t xml:space="preserve"> understanding is that is </w:t>
      </w:r>
      <w:proofErr w:type="spellStart"/>
      <w:r>
        <w:t>is</w:t>
      </w:r>
      <w:proofErr w:type="spellEnd"/>
      <w:r>
        <w:t xml:space="preserve"> that.</w:t>
      </w:r>
      <w:r>
        <w:br/>
        <w:t>You know, I guess in our own sort of mission statement I think is one is just.</w:t>
      </w:r>
      <w:r>
        <w:br/>
        <w:t>Is to is to love Jesus.</w:t>
      </w:r>
      <w:r>
        <w:br/>
        <w:t xml:space="preserve">And to you know, you know, we're a small congregation and but I still hope and pray and have visions that, you know, people from here will go on to </w:t>
      </w:r>
      <w:proofErr w:type="spellStart"/>
      <w:r>
        <w:t>effect</w:t>
      </w:r>
      <w:proofErr w:type="spellEnd"/>
      <w:r>
        <w:t xml:space="preserve"> not only the local community, but the nation, the nation and the country, so.</w:t>
      </w:r>
      <w:r>
        <w:br/>
        <w:t>My, you know, we're. I'm rambling a bit here, but.</w:t>
      </w:r>
      <w:r>
        <w:br/>
        <w:t>You know, I see my role as equipping the Saints for ministry.</w:t>
      </w:r>
      <w:r>
        <w:br/>
        <w:t>And you know ministry, stand by the church.</w:t>
      </w:r>
      <w:r>
        <w:br/>
        <w:t>And I think, you know, sometimes we lose sight of that. And, you know, it's the minister or maybe it's been more thought of that way in the past, but.</w:t>
      </w:r>
      <w:r>
        <w:br/>
        <w:t>Where do according to scriptures to train the body for ministry to reach people locally and nationally and globally? And you know, I was recently at a peer meeting. We've got a young well, she's still young, she's in her early 20s. She was out. She's been out several Times Now with the [Mission Organization].</w:t>
      </w:r>
      <w:r>
        <w:br/>
        <w:t xml:space="preserve">She's no longer in the congregation. She moved to Aberdeen, but she was for growing up. She was one of the, you know, the group of seven children that became came to faith and she's gone out with [Mission Organization] several times to various countries. And it just kind of dawned on to me you've been praying for people from here, not only to reach the community but to the nation, but also globally and ego. There's </w:t>
      </w:r>
      <w:proofErr w:type="spellStart"/>
      <w:r>
        <w:t>there's</w:t>
      </w:r>
      <w:proofErr w:type="spellEnd"/>
      <w:r>
        <w:t xml:space="preserve"> Anna. She's gone out to.</w:t>
      </w:r>
      <w:r>
        <w:br/>
        <w:t>To the Far East. Do you know?</w:t>
      </w:r>
    </w:p>
    <w:p w14:paraId="3F599398" w14:textId="77777777" w:rsidR="00670495" w:rsidRDefault="00EC6ABC">
      <w:r>
        <w:rPr>
          <w:b/>
        </w:rPr>
        <w:t>[Interviewer]</w:t>
      </w:r>
      <w:r>
        <w:rPr>
          <w:b/>
        </w:rPr>
        <w:br/>
      </w:r>
      <w:r>
        <w:t>25:39</w:t>
      </w:r>
      <w:r>
        <w:br/>
        <w:t>Yeah, that's incredible.</w:t>
      </w:r>
    </w:p>
    <w:p w14:paraId="6A800835" w14:textId="77777777" w:rsidR="00670495" w:rsidRDefault="00EC6ABC">
      <w:r>
        <w:rPr>
          <w:b/>
        </w:rPr>
        <w:lastRenderedPageBreak/>
        <w:t>[Participant]</w:t>
      </w:r>
      <w:r>
        <w:rPr>
          <w:b/>
        </w:rPr>
        <w:br/>
      </w:r>
      <w:r>
        <w:t>25:40</w:t>
      </w:r>
      <w:r>
        <w:br/>
        <w:t>So.</w:t>
      </w:r>
      <w:r>
        <w:br/>
        <w:t>So yeah, so I you know.</w:t>
      </w:r>
      <w:r>
        <w:br/>
        <w:t>I want people to be passionate about Jesus.</w:t>
      </w:r>
      <w:r>
        <w:br/>
        <w:t xml:space="preserve">That's my </w:t>
      </w:r>
      <w:proofErr w:type="spellStart"/>
      <w:r>
        <w:t>my</w:t>
      </w:r>
      <w:proofErr w:type="spellEnd"/>
      <w:r>
        <w:t xml:space="preserve"> desire and not just to have people come to church, which is, which is good, but I want people to be on fire for Jesus and I want them to go out each week.</w:t>
      </w:r>
      <w:r>
        <w:br/>
        <w:t>Being salt and light, whatever they are, and making a difference in people's lives.</w:t>
      </w:r>
      <w:r>
        <w:br/>
        <w:t>And yeah, so.</w:t>
      </w:r>
    </w:p>
    <w:p w14:paraId="4CC7B8DD" w14:textId="77777777" w:rsidR="00670495" w:rsidRDefault="00EC6ABC">
      <w:r>
        <w:rPr>
          <w:b/>
        </w:rPr>
        <w:t>[Interviewer]</w:t>
      </w:r>
      <w:r>
        <w:rPr>
          <w:b/>
        </w:rPr>
        <w:br/>
      </w:r>
      <w:r>
        <w:t>26:15</w:t>
      </w:r>
      <w:r>
        <w:br/>
        <w:t>Is that I like that.</w:t>
      </w:r>
      <w:r>
        <w:br/>
        <w:t xml:space="preserve">So I'm just </w:t>
      </w:r>
      <w:proofErr w:type="spellStart"/>
      <w:r>
        <w:t>gonna</w:t>
      </w:r>
      <w:proofErr w:type="spellEnd"/>
      <w:r>
        <w:t xml:space="preserve"> write something down just in terms of.</w:t>
      </w:r>
      <w:r>
        <w:br/>
        <w:t>Sorry about. Oh yeah, messing up the church. I'm always thinking about my literature review and literature that I should look up.</w:t>
      </w:r>
      <w:r>
        <w:br/>
        <w:t>When people are talking to me.</w:t>
      </w:r>
    </w:p>
    <w:p w14:paraId="250BC76F" w14:textId="77777777" w:rsidR="00670495" w:rsidRDefault="00EC6ABC">
      <w:r>
        <w:rPr>
          <w:b/>
        </w:rPr>
        <w:t>[Participant]</w:t>
      </w:r>
      <w:r>
        <w:rPr>
          <w:b/>
        </w:rPr>
        <w:br/>
      </w:r>
      <w:r>
        <w:t>26:38</w:t>
      </w:r>
      <w:r>
        <w:br/>
        <w:t>Which I think you know mission.</w:t>
      </w:r>
      <w:r>
        <w:br/>
        <w:t>You know, stems from our relationship with Christ.</w:t>
      </w:r>
    </w:p>
    <w:p w14:paraId="4FEEBC4C" w14:textId="77777777" w:rsidR="00670495" w:rsidRDefault="00EC6ABC">
      <w:r>
        <w:rPr>
          <w:b/>
        </w:rPr>
        <w:t>[Interviewer]</w:t>
      </w:r>
      <w:r>
        <w:rPr>
          <w:b/>
        </w:rPr>
        <w:br/>
      </w:r>
      <w:r>
        <w:t>26:45</w:t>
      </w:r>
      <w:r>
        <w:br/>
        <w:t>Yeah.</w:t>
      </w:r>
    </w:p>
    <w:p w14:paraId="14BA9AAF" w14:textId="77777777" w:rsidR="00670495" w:rsidRDefault="00EC6ABC">
      <w:r>
        <w:rPr>
          <w:b/>
        </w:rPr>
        <w:t>[Participant]</w:t>
      </w:r>
      <w:r>
        <w:rPr>
          <w:b/>
        </w:rPr>
        <w:br/>
      </w:r>
      <w:r>
        <w:t>26:46</w:t>
      </w:r>
      <w:r>
        <w:br/>
        <w:t>And that's what's that's what should fire us up. And you know, because I think there's a I'm just been thinking myself and probably been guilty of it, you know.</w:t>
      </w:r>
      <w:r>
        <w:br/>
        <w:t>What was the term I was wanting to use?</w:t>
      </w:r>
      <w:r>
        <w:br/>
        <w:t>Legalistic evangelism.</w:t>
      </w:r>
      <w:r>
        <w:br/>
        <w:t>Where when.</w:t>
      </w:r>
    </w:p>
    <w:p w14:paraId="55CCF4B4" w14:textId="77777777" w:rsidR="00670495" w:rsidRDefault="00EC6ABC">
      <w:r>
        <w:rPr>
          <w:b/>
        </w:rPr>
        <w:t>[Interviewer]</w:t>
      </w:r>
      <w:r>
        <w:rPr>
          <w:b/>
        </w:rPr>
        <w:br/>
      </w:r>
      <w:r>
        <w:t>27:03</w:t>
      </w:r>
      <w:r>
        <w:br/>
        <w:t>Collaborate.</w:t>
      </w:r>
    </w:p>
    <w:p w14:paraId="32D48205" w14:textId="77777777" w:rsidR="00670495" w:rsidRDefault="00EC6ABC">
      <w:r>
        <w:rPr>
          <w:b/>
        </w:rPr>
        <w:t>[Participant]</w:t>
      </w:r>
      <w:r>
        <w:rPr>
          <w:b/>
        </w:rPr>
        <w:br/>
      </w:r>
      <w:r>
        <w:t>27:08</w:t>
      </w:r>
      <w:r>
        <w:br/>
        <w:t xml:space="preserve">You're trying to </w:t>
      </w:r>
      <w:proofErr w:type="spellStart"/>
      <w:r>
        <w:t>evangelise</w:t>
      </w:r>
      <w:proofErr w:type="spellEnd"/>
      <w:r>
        <w:t xml:space="preserve"> people out of guilt.</w:t>
      </w:r>
      <w:r>
        <w:br/>
        <w:t>And must I ought.</w:t>
      </w:r>
    </w:p>
    <w:p w14:paraId="1D8CD17C" w14:textId="77777777" w:rsidR="00670495" w:rsidRDefault="00EC6ABC">
      <w:r>
        <w:rPr>
          <w:b/>
        </w:rPr>
        <w:lastRenderedPageBreak/>
        <w:t>[Interviewer]</w:t>
      </w:r>
      <w:r>
        <w:rPr>
          <w:b/>
        </w:rPr>
        <w:br/>
      </w:r>
      <w:r>
        <w:t>27:15</w:t>
      </w:r>
      <w:r>
        <w:br/>
        <w:t>OK. Oh wow.</w:t>
      </w:r>
    </w:p>
    <w:p w14:paraId="3E4D4974" w14:textId="77777777" w:rsidR="00670495" w:rsidRDefault="00EC6ABC">
      <w:r>
        <w:rPr>
          <w:b/>
        </w:rPr>
        <w:t>[Participant]</w:t>
      </w:r>
      <w:r>
        <w:rPr>
          <w:b/>
        </w:rPr>
        <w:br/>
      </w:r>
      <w:r>
        <w:t>27:16</w:t>
      </w:r>
      <w:r>
        <w:br/>
        <w:t>Rather, rather than.</w:t>
      </w:r>
    </w:p>
    <w:p w14:paraId="3607C4F4" w14:textId="77777777" w:rsidR="00670495" w:rsidRDefault="00EC6ABC">
      <w:r>
        <w:rPr>
          <w:b/>
        </w:rPr>
        <w:t>[Interviewer]</w:t>
      </w:r>
      <w:r>
        <w:rPr>
          <w:b/>
        </w:rPr>
        <w:br/>
      </w:r>
      <w:r>
        <w:t>27:18</w:t>
      </w:r>
      <w:r>
        <w:br/>
        <w:t>The love for Jesus.</w:t>
      </w:r>
    </w:p>
    <w:p w14:paraId="631B8800" w14:textId="77777777" w:rsidR="00670495" w:rsidRDefault="00EC6ABC">
      <w:r>
        <w:rPr>
          <w:b/>
        </w:rPr>
        <w:t>[Participant]</w:t>
      </w:r>
      <w:r>
        <w:rPr>
          <w:b/>
        </w:rPr>
        <w:br/>
      </w:r>
      <w:r>
        <w:t>27:20</w:t>
      </w:r>
      <w:r>
        <w:br/>
        <w:t>Wanna do this? You know. But I'll get beaten up. I'll get punished for this. If I don't, you know, that's legalistic evangelism.</w:t>
      </w:r>
    </w:p>
    <w:p w14:paraId="323D4D28" w14:textId="77777777" w:rsidR="00670495" w:rsidRDefault="00EC6ABC">
      <w:r>
        <w:rPr>
          <w:b/>
        </w:rPr>
        <w:t>[Interviewer]</w:t>
      </w:r>
      <w:r>
        <w:rPr>
          <w:b/>
        </w:rPr>
        <w:br/>
      </w:r>
      <w:r>
        <w:t>27:21</w:t>
      </w:r>
      <w:r>
        <w:br/>
        <w:t>Yeah.</w:t>
      </w:r>
      <w:r>
        <w:br/>
        <w:t>Come on.</w:t>
      </w:r>
    </w:p>
    <w:p w14:paraId="74C5B33F" w14:textId="77777777" w:rsidR="00670495" w:rsidRDefault="00EC6ABC">
      <w:r>
        <w:rPr>
          <w:b/>
        </w:rPr>
        <w:t>[Participant]</w:t>
      </w:r>
      <w:r>
        <w:rPr>
          <w:b/>
        </w:rPr>
        <w:br/>
      </w:r>
      <w:r>
        <w:t>27:32</w:t>
      </w:r>
      <w:r>
        <w:br/>
        <w:t>So that's why I I'm not. I'm not there. But that's why I try to think more and more. It's just.</w:t>
      </w:r>
      <w:r>
        <w:br/>
        <w:t>Because my own default position is legalism and we all got different ways to go back to it. But you know, I think the more we love Jesus, the more natural will become.</w:t>
      </w:r>
      <w:r>
        <w:br/>
        <w:t>Not so much natural, but more willing. We become to share Christ.</w:t>
      </w:r>
    </w:p>
    <w:p w14:paraId="5F7A6F2C" w14:textId="77777777" w:rsidR="00670495" w:rsidRDefault="00EC6ABC">
      <w:r>
        <w:rPr>
          <w:b/>
        </w:rPr>
        <w:t>[Interviewer]</w:t>
      </w:r>
      <w:r>
        <w:rPr>
          <w:b/>
        </w:rPr>
        <w:br/>
      </w:r>
      <w:r>
        <w:t>27:59</w:t>
      </w:r>
      <w:r>
        <w:br/>
        <w:t xml:space="preserve">It's a good challenge. It's </w:t>
      </w:r>
      <w:proofErr w:type="spellStart"/>
      <w:r>
        <w:t>gonna</w:t>
      </w:r>
      <w:proofErr w:type="spellEnd"/>
      <w:r>
        <w:t xml:space="preserve"> be my main take away for tonight. Actually, I think that's a really helpful framing.</w:t>
      </w:r>
    </w:p>
    <w:p w14:paraId="7707CB6A" w14:textId="77777777" w:rsidR="00670495" w:rsidRDefault="00EC6ABC">
      <w:r>
        <w:rPr>
          <w:b/>
        </w:rPr>
        <w:t>[Participant]</w:t>
      </w:r>
      <w:r>
        <w:rPr>
          <w:b/>
        </w:rPr>
        <w:br/>
      </w:r>
      <w:r>
        <w:t>28:00</w:t>
      </w:r>
      <w:r>
        <w:br/>
        <w:t>Yeah.</w:t>
      </w:r>
    </w:p>
    <w:p w14:paraId="011398F3" w14:textId="77777777" w:rsidR="00670495" w:rsidRDefault="00EC6ABC">
      <w:r>
        <w:rPr>
          <w:b/>
        </w:rPr>
        <w:t>[Interviewer]</w:t>
      </w:r>
      <w:r>
        <w:rPr>
          <w:b/>
        </w:rPr>
        <w:br/>
      </w:r>
      <w:r>
        <w:t>28:06</w:t>
      </w:r>
      <w:r>
        <w:br/>
        <w:t xml:space="preserve">Sorry, I've </w:t>
      </w:r>
      <w:proofErr w:type="spellStart"/>
      <w:r>
        <w:t>I've</w:t>
      </w:r>
      <w:proofErr w:type="spellEnd"/>
      <w:r>
        <w:t xml:space="preserve"> </w:t>
      </w:r>
      <w:proofErr w:type="spellStart"/>
      <w:r>
        <w:t>I've</w:t>
      </w:r>
      <w:proofErr w:type="spellEnd"/>
      <w:r>
        <w:t xml:space="preserve"> gone off topic in my mind because </w:t>
      </w:r>
      <w:proofErr w:type="spellStart"/>
      <w:r>
        <w:t>because</w:t>
      </w:r>
      <w:proofErr w:type="spellEnd"/>
      <w:r>
        <w:t xml:space="preserve"> that that was helpful.</w:t>
      </w:r>
      <w:r>
        <w:br/>
        <w:t>How have you seen rural ministry change?</w:t>
      </w:r>
    </w:p>
    <w:p w14:paraId="786FA1A6" w14:textId="77777777" w:rsidR="00645CEE" w:rsidRDefault="00EC6ABC">
      <w:r>
        <w:rPr>
          <w:b/>
        </w:rPr>
        <w:t>[Participant]</w:t>
      </w:r>
      <w:r>
        <w:rPr>
          <w:b/>
        </w:rPr>
        <w:br/>
      </w:r>
      <w:r>
        <w:t>28:18</w:t>
      </w:r>
      <w:r>
        <w:br/>
        <w:t>I'm not sure</w:t>
      </w:r>
      <w:r w:rsidR="00DE1118">
        <w:t xml:space="preserve"> h</w:t>
      </w:r>
      <w:r>
        <w:t>ow to answer that one because</w:t>
      </w:r>
      <w:r w:rsidR="00DE1118">
        <w:t xml:space="preserve"> </w:t>
      </w:r>
      <w:r>
        <w:t xml:space="preserve">I mean we </w:t>
      </w:r>
      <w:proofErr w:type="spellStart"/>
      <w:r>
        <w:t>we</w:t>
      </w:r>
      <w:proofErr w:type="spellEnd"/>
      <w:r>
        <w:t xml:space="preserve"> you know we've changed a lot in </w:t>
      </w:r>
      <w:r>
        <w:lastRenderedPageBreak/>
        <w:t>the congregation</w:t>
      </w:r>
      <w:r w:rsidR="00DE1118">
        <w:t xml:space="preserve"> b</w:t>
      </w:r>
      <w:r>
        <w:t>ecause</w:t>
      </w:r>
      <w:r w:rsidR="00DE1118">
        <w:t xml:space="preserve"> w</w:t>
      </w:r>
      <w:r>
        <w:t>hen I first came here it was it was a wee bit divided between Maryville and Coleraine, you know?</w:t>
      </w:r>
      <w:r w:rsidR="00DE1118">
        <w:t xml:space="preserve"> </w:t>
      </w:r>
      <w:r>
        <w:t xml:space="preserve">And but we see not that that change. And I always remember one of my elders, he's </w:t>
      </w:r>
      <w:proofErr w:type="spellStart"/>
      <w:r>
        <w:t>he's</w:t>
      </w:r>
      <w:proofErr w:type="spellEnd"/>
      <w:r>
        <w:t xml:space="preserve"> no longer with us, he's going to be with the Lord.</w:t>
      </w:r>
      <w:r>
        <w:br/>
        <w:t>But you know, it was after the New Year's Day service and I preached on Psalm 133, unity. Behold how good it is when brothers dwell in unity. And weeks after that, something changed, you know, and my elder refers to that time something he said can't be your finger up. It's something changed in the congregation. And you know, the congregation really has come together and has been together</w:t>
      </w:r>
      <w:r w:rsidR="00DE1118">
        <w:t xml:space="preserve"> f</w:t>
      </w:r>
      <w:r>
        <w:t xml:space="preserve">or </w:t>
      </w:r>
      <w:proofErr w:type="spellStart"/>
      <w:r>
        <w:t>for</w:t>
      </w:r>
      <w:proofErr w:type="spellEnd"/>
      <w:r>
        <w:t xml:space="preserve"> quite a long time and</w:t>
      </w:r>
      <w:r w:rsidR="00DE1118">
        <w:t xml:space="preserve"> a</w:t>
      </w:r>
      <w:r>
        <w:t>s terms of just you know</w:t>
      </w:r>
      <w:r w:rsidR="00DE1118">
        <w:t xml:space="preserve"> w</w:t>
      </w:r>
      <w:r>
        <w:t>orship and things like that that changed.</w:t>
      </w:r>
      <w:r w:rsidR="00DE1118">
        <w:t xml:space="preserve"> </w:t>
      </w:r>
      <w:r>
        <w:t>They went there and I had the possibility of going to a couple of other congregations as well, which I've been called to, and I just asked each one of the same questions, and one of their questions was to review and worship and so on.</w:t>
      </w:r>
      <w:r>
        <w:br/>
        <w:t>And I just, you know, they shared their view. I shared my views and they shared your their views and they were all open to changes, you know, in worship and I said</w:t>
      </w:r>
      <w:r w:rsidR="00DE1118">
        <w:t xml:space="preserve"> </w:t>
      </w:r>
      <w:r>
        <w:t>I wouldn't seek to bring changes, you know, into the congregation straight away. I wouldn't come Bing bang wallet. But I said if the opportunity came, I would look to do that, you know.</w:t>
      </w:r>
      <w:r w:rsidR="00645CEE">
        <w:t xml:space="preserve"> </w:t>
      </w:r>
      <w:r>
        <w:t>But it was my elder who actually instigated the change. But once again he raced up in the in the session. But so we changed her to a Long story short, we changed our worship and the whole congregation came over and we lost nobody over it, you know.</w:t>
      </w:r>
    </w:p>
    <w:p w14:paraId="459E7632" w14:textId="25FFFE56" w:rsidR="00670495" w:rsidRDefault="00EC6ABC">
      <w:r>
        <w:br/>
        <w:t>And there's one or two people ask questions, and I try to answer to the best of my ability why and what the reasons for it and so on. And so the congregation changed. They were. It was the. The ethos was very different when I came here.</w:t>
      </w:r>
      <w:r w:rsidR="00B7132F">
        <w:t xml:space="preserve"> </w:t>
      </w:r>
      <w:r>
        <w:t xml:space="preserve">This might give you a wee laugh. I </w:t>
      </w:r>
      <w:proofErr w:type="spellStart"/>
      <w:r>
        <w:t>I</w:t>
      </w:r>
      <w:proofErr w:type="spellEnd"/>
      <w:r>
        <w:t xml:space="preserve"> met. I met a guy called Bill </w:t>
      </w:r>
      <w:proofErr w:type="spellStart"/>
      <w:r>
        <w:t>Mccallie</w:t>
      </w:r>
      <w:proofErr w:type="spellEnd"/>
      <w:r>
        <w:t xml:space="preserve"> who's a retired Presbyterian minister to Presbyterian. Not long after I came. And so I saw he was on his own. So I said, went to say hello to him, you know, speak to him. So I asked him where he's from, blah, blah, blah, you know.</w:t>
      </w:r>
      <w:r>
        <w:br/>
        <w:t>Some things and he asked where I'm from and I said, oh, maybe. But he said the worst church in the world.</w:t>
      </w:r>
      <w:r w:rsidR="00B7132F">
        <w:t xml:space="preserve"> </w:t>
      </w:r>
      <w:r>
        <w:t>I said what he said. The worst church in the world, and then he went on to explain to me that he came to the church one time apart from the initial hello at the door. Nobody said a word to him. Nobody said a word to him during the service. After the service, nobody said a word to him. He went in and came out and nobody spoke to him. And I said when was that? And he told me, I said, well, that was before I came and I threw my threw my elder under the bus because I said</w:t>
      </w:r>
      <w:r w:rsidR="00B7132F">
        <w:t xml:space="preserve">, </w:t>
      </w:r>
      <w:r>
        <w:t>I said</w:t>
      </w:r>
      <w:r w:rsidR="00B7132F">
        <w:t>, b</w:t>
      </w:r>
      <w:r>
        <w:t>ut he was there</w:t>
      </w:r>
      <w:r w:rsidR="00B7132F">
        <w:t xml:space="preserve"> a</w:t>
      </w:r>
      <w:r>
        <w:t xml:space="preserve">nd I said to him anyway, I said, do you need to come back and see if we changed? And </w:t>
      </w:r>
      <w:proofErr w:type="spellStart"/>
      <w:r>
        <w:t>and</w:t>
      </w:r>
      <w:proofErr w:type="spellEnd"/>
      <w:r>
        <w:t xml:space="preserve"> he did come back and he's been back several times. Although he works in another congregation. But I've had him preaching for me several times. And he says the change is </w:t>
      </w:r>
      <w:proofErr w:type="spellStart"/>
      <w:r>
        <w:t>is</w:t>
      </w:r>
      <w:proofErr w:type="spellEnd"/>
      <w:r>
        <w:t xml:space="preserve"> </w:t>
      </w:r>
      <w:proofErr w:type="spellStart"/>
      <w:r>
        <w:t>is</w:t>
      </w:r>
      <w:proofErr w:type="spellEnd"/>
      <w:r>
        <w:t xml:space="preserve"> night and day. He said to change. So I was encouraged by that.</w:t>
      </w:r>
      <w:r w:rsidR="002E7385">
        <w:t xml:space="preserve"> </w:t>
      </w:r>
      <w:r>
        <w:t>And so the congregation, we've seen a lot of changes in just</w:t>
      </w:r>
      <w:r w:rsidR="002E7385">
        <w:t xml:space="preserve"> t</w:t>
      </w:r>
      <w:r>
        <w:t xml:space="preserve">he </w:t>
      </w:r>
      <w:r w:rsidR="002E7385">
        <w:t>f</w:t>
      </w:r>
      <w:r>
        <w:t xml:space="preserve">ellowship of the </w:t>
      </w:r>
      <w:r w:rsidR="002E7385">
        <w:t>c</w:t>
      </w:r>
      <w:r>
        <w:t>ongregation.</w:t>
      </w:r>
      <w:r>
        <w:br/>
        <w:t xml:space="preserve">So we've seen changes in fellowship, we've seen changes in, in, in worship and </w:t>
      </w:r>
      <w:proofErr w:type="spellStart"/>
      <w:r>
        <w:t>and</w:t>
      </w:r>
      <w:proofErr w:type="spellEnd"/>
      <w:r>
        <w:t xml:space="preserve"> </w:t>
      </w:r>
      <w:proofErr w:type="spellStart"/>
      <w:r>
        <w:t>and</w:t>
      </w:r>
      <w:proofErr w:type="spellEnd"/>
      <w:r>
        <w:t>. And you know what? I remember another minister coming and he had been in the past and he had a certain expectation of the place</w:t>
      </w:r>
      <w:r w:rsidR="002E7385">
        <w:t xml:space="preserve"> a</w:t>
      </w:r>
      <w:r>
        <w:t>nd he was completely not really shocked by the transformation, the ethos of the congregation, how it is today, you know.</w:t>
      </w:r>
      <w:r>
        <w:br/>
        <w:t>It wasn't what he expected to come to, so how do I see it change? I've seen it changed.</w:t>
      </w:r>
      <w:r>
        <w:br/>
        <w:t>Just with, I guess, the love of Jesus in the hearts of the people, you know.</w:t>
      </w:r>
    </w:p>
    <w:p w14:paraId="6B292990" w14:textId="77777777" w:rsidR="00670495" w:rsidRDefault="00EC6ABC">
      <w:r>
        <w:rPr>
          <w:b/>
        </w:rPr>
        <w:lastRenderedPageBreak/>
        <w:t>[Interviewer]</w:t>
      </w:r>
      <w:r>
        <w:rPr>
          <w:b/>
        </w:rPr>
        <w:br/>
      </w:r>
      <w:r>
        <w:t>33:09</w:t>
      </w:r>
      <w:r>
        <w:br/>
        <w:t>What advice would you give to someone who is considering serving in a rural context?</w:t>
      </w:r>
    </w:p>
    <w:p w14:paraId="0B830FF7" w14:textId="4C439244" w:rsidR="00670495" w:rsidRDefault="00EC6ABC">
      <w:r>
        <w:rPr>
          <w:b/>
        </w:rPr>
        <w:t>[Participant]</w:t>
      </w:r>
      <w:r>
        <w:rPr>
          <w:b/>
        </w:rPr>
        <w:br/>
      </w:r>
      <w:r>
        <w:t>33:17</w:t>
      </w:r>
      <w:r>
        <w:br/>
        <w:t xml:space="preserve">I remember getting </w:t>
      </w:r>
      <w:r w:rsidR="00871EF5">
        <w:t>ad</w:t>
      </w:r>
      <w:r>
        <w:t xml:space="preserve">vice one time myself and it was good, good advice. I was told </w:t>
      </w:r>
      <w:r w:rsidR="00871EF5">
        <w:t>d</w:t>
      </w:r>
      <w:r>
        <w:t>on't Duff a funeral, don't mess up a funeral.</w:t>
      </w:r>
      <w:r w:rsidR="00871EF5">
        <w:t xml:space="preserve"> </w:t>
      </w:r>
      <w:r>
        <w:t>Because you know</w:t>
      </w:r>
      <w:r w:rsidR="00871EF5">
        <w:t xml:space="preserve"> e</w:t>
      </w:r>
      <w:r>
        <w:t>verybody knows everybody, and if you do a bad funeral, you know that will that will destroy your ministry. So you know finds because in the context rural context where people know each other and word goes round, whereas in the city, you know it's different in that sense. You know, people don't know each other so.</w:t>
      </w:r>
      <w:r w:rsidR="00423C74">
        <w:t xml:space="preserve"> </w:t>
      </w:r>
      <w:r>
        <w:t xml:space="preserve">That's </w:t>
      </w:r>
      <w:proofErr w:type="spellStart"/>
      <w:r>
        <w:t>that's</w:t>
      </w:r>
      <w:proofErr w:type="spellEnd"/>
      <w:r>
        <w:t xml:space="preserve"> one thing.</w:t>
      </w:r>
      <w:r w:rsidR="00423C74">
        <w:t xml:space="preserve"> </w:t>
      </w:r>
      <w:r>
        <w:t>Another thing would be maybe</w:t>
      </w:r>
      <w:r w:rsidR="00423C74">
        <w:t xml:space="preserve"> d</w:t>
      </w:r>
      <w:r>
        <w:t>on't change anything you know immediately.</w:t>
      </w:r>
      <w:r w:rsidR="00423C74">
        <w:t xml:space="preserve"> </w:t>
      </w:r>
      <w:r>
        <w:t>I'm trying to find out</w:t>
      </w:r>
      <w:r w:rsidR="00423C74">
        <w:t xml:space="preserve"> w</w:t>
      </w:r>
      <w:r>
        <w:t>hy they do what they do</w:t>
      </w:r>
      <w:r w:rsidR="00423C74">
        <w:t xml:space="preserve"> a</w:t>
      </w:r>
      <w:r>
        <w:t>nd find a reasoning behind it and to you know, we can if it's helpful or not, we can, you know, explain, you know sometimes guys go in with all guns blazing but get to know the people first of all and what do I know what why they do and what they do, what they do and why they do it.</w:t>
      </w:r>
      <w:r>
        <w:br/>
        <w:t>I don't know if that's what else I'd say, but these two things come to mind at the moment.</w:t>
      </w:r>
    </w:p>
    <w:p w14:paraId="3E082543" w14:textId="77777777" w:rsidR="00670495" w:rsidRDefault="00EC6ABC">
      <w:r>
        <w:rPr>
          <w:b/>
        </w:rPr>
        <w:t>[Interviewer]</w:t>
      </w:r>
      <w:r>
        <w:rPr>
          <w:b/>
        </w:rPr>
        <w:br/>
      </w:r>
      <w:r>
        <w:t>34:38</w:t>
      </w:r>
      <w:r>
        <w:br/>
        <w:t xml:space="preserve">How sorry I'm </w:t>
      </w:r>
      <w:proofErr w:type="spellStart"/>
      <w:r>
        <w:t>gonna</w:t>
      </w:r>
      <w:proofErr w:type="spellEnd"/>
      <w:r>
        <w:t xml:space="preserve"> use a word that's not umm, just for lack of a better word. But how do you think the church can better recruit ministers to rural areas?</w:t>
      </w:r>
    </w:p>
    <w:p w14:paraId="5951C940" w14:textId="57D5AB3D" w:rsidR="00670495" w:rsidRDefault="00EC6ABC">
      <w:r>
        <w:rPr>
          <w:b/>
        </w:rPr>
        <w:t>[Participant]</w:t>
      </w:r>
      <w:r>
        <w:rPr>
          <w:b/>
        </w:rPr>
        <w:br/>
      </w:r>
      <w:r>
        <w:t>34:48</w:t>
      </w:r>
      <w:r>
        <w:br/>
      </w:r>
      <w:bookmarkStart w:id="1" w:name="_Hlk203505721"/>
      <w:r>
        <w:t xml:space="preserve">That's a good question, </w:t>
      </w:r>
      <w:proofErr w:type="spellStart"/>
      <w:r>
        <w:t>'cause</w:t>
      </w:r>
      <w:proofErr w:type="spellEnd"/>
      <w:r>
        <w:t xml:space="preserve">. I haven't been into the moderator where I was </w:t>
      </w:r>
      <w:proofErr w:type="spellStart"/>
      <w:r>
        <w:t>intermodator</w:t>
      </w:r>
      <w:proofErr w:type="spellEnd"/>
      <w:r>
        <w:t xml:space="preserve"> for some time for Glenn </w:t>
      </w:r>
      <w:proofErr w:type="spellStart"/>
      <w:r>
        <w:t>Alcort</w:t>
      </w:r>
      <w:proofErr w:type="spellEnd"/>
      <w:r>
        <w:t xml:space="preserve"> </w:t>
      </w:r>
      <w:proofErr w:type="spellStart"/>
      <w:r>
        <w:t>Freechurch</w:t>
      </w:r>
      <w:proofErr w:type="spellEnd"/>
      <w:r>
        <w:t xml:space="preserve"> when they were vacant and I was there for, I think 2 years and three months before we got the Minister to the currently Sean anchors. Is the Minister there now?</w:t>
      </w:r>
      <w:r w:rsidR="005F3EA3">
        <w:t xml:space="preserve"> </w:t>
      </w:r>
      <w:r>
        <w:t>And that's a good question because it's a common, I don't know if you picked us up across other interviews, but I found that some guys are not.</w:t>
      </w:r>
      <w:r w:rsidR="005F3EA3">
        <w:t xml:space="preserve"> n</w:t>
      </w:r>
      <w:r>
        <w:t xml:space="preserve">ot willing to come up to the real places to </w:t>
      </w:r>
      <w:r w:rsidR="005F3EA3">
        <w:t>m</w:t>
      </w:r>
      <w:r>
        <w:t>inister.</w:t>
      </w:r>
      <w:r w:rsidR="005F3EA3">
        <w:t xml:space="preserve"> </w:t>
      </w:r>
      <w:r>
        <w:t>There's been a bit challenging e-mail people and they wouldn't reply to you.</w:t>
      </w:r>
      <w:r w:rsidR="00165926">
        <w:t xml:space="preserve"> </w:t>
      </w:r>
      <w:r>
        <w:t>Weren't interested because it was in the rural parts. So that's a good question and I'm not sure how to do</w:t>
      </w:r>
      <w:r w:rsidR="00165926">
        <w:t xml:space="preserve">, </w:t>
      </w:r>
      <w:r>
        <w:t>I mean personally speaking</w:t>
      </w:r>
      <w:r w:rsidR="00165926">
        <w:t xml:space="preserve">, </w:t>
      </w:r>
      <w:r>
        <w:t>I</w:t>
      </w:r>
      <w:r w:rsidR="00165926">
        <w:t xml:space="preserve">, </w:t>
      </w:r>
      <w:r>
        <w:t>I can only say it's a great privilege to be to minister in a rural community</w:t>
      </w:r>
      <w:r w:rsidR="00165926">
        <w:t xml:space="preserve"> b</w:t>
      </w:r>
      <w:r>
        <w:t>ecause</w:t>
      </w:r>
      <w:r w:rsidR="00165926">
        <w:t>, yo</w:t>
      </w:r>
      <w:r>
        <w:t>u know, we're in a city. I'm. I'm not ministering a city, so I can't speak from experience of ministering in the city, but I'm just assuming that you know you've got your community in the church. It's not so easy to maybe to establish, you know, community outside of the church.</w:t>
      </w:r>
      <w:r w:rsidR="00165926">
        <w:t xml:space="preserve"> </w:t>
      </w:r>
      <w:r>
        <w:t>I don't know how to say you're in Leith, you know, for example.</w:t>
      </w:r>
      <w:r w:rsidR="00165926">
        <w:t xml:space="preserve"> </w:t>
      </w:r>
      <w:r>
        <w:t>There's waste and means I'm sure, but I just think it's when you come into the village, you know, everybody knows, knows you.</w:t>
      </w:r>
      <w:r w:rsidR="00165926">
        <w:t xml:space="preserve"> </w:t>
      </w:r>
      <w:r>
        <w:t>Let's go. This pros and cons.</w:t>
      </w:r>
      <w:r w:rsidR="00165926">
        <w:t xml:space="preserve"> </w:t>
      </w:r>
      <w:r>
        <w:t>But you know you can. You know, you're like here in [Village A], for example, there isn't another church in [Village A].</w:t>
      </w:r>
      <w:r w:rsidR="00165926">
        <w:t xml:space="preserve"> </w:t>
      </w:r>
      <w:r>
        <w:t>I we are the only church in the village</w:t>
      </w:r>
      <w:r w:rsidR="00165926">
        <w:t xml:space="preserve"> a</w:t>
      </w:r>
      <w:r>
        <w:t>cross the water, yeah, there's a Church of Scotland there. But in [Village A] itself, there isn't another church. So when that, you know that Lady, as I said, you know, this is our minister, so</w:t>
      </w:r>
      <w:r w:rsidR="00165926">
        <w:t>, y</w:t>
      </w:r>
      <w:r>
        <w:t xml:space="preserve">ou know </w:t>
      </w:r>
      <w:proofErr w:type="spellStart"/>
      <w:r>
        <w:t>your</w:t>
      </w:r>
      <w:proofErr w:type="spellEnd"/>
      <w:r>
        <w:t>, your, your minister, your minister to the community as well as to the congregation.</w:t>
      </w:r>
      <w:r>
        <w:br/>
      </w:r>
      <w:r>
        <w:lastRenderedPageBreak/>
        <w:t>To a certain extent and you have some</w:t>
      </w:r>
      <w:r w:rsidR="00A966D9">
        <w:t xml:space="preserve"> o</w:t>
      </w:r>
      <w:r>
        <w:t>penings that maybe that are ready made because you're the minister in the village.</w:t>
      </w:r>
    </w:p>
    <w:bookmarkEnd w:id="1"/>
    <w:p w14:paraId="31A2909D" w14:textId="77777777" w:rsidR="00670495" w:rsidRDefault="00EC6ABC">
      <w:r>
        <w:rPr>
          <w:b/>
        </w:rPr>
        <w:t>[Interviewer]</w:t>
      </w:r>
      <w:r>
        <w:rPr>
          <w:b/>
        </w:rPr>
        <w:br/>
      </w:r>
      <w:r>
        <w:t>37:10</w:t>
      </w:r>
      <w:r>
        <w:br/>
        <w:t>How significant has the role of presbytery been in supporting and equipping you in your work?</w:t>
      </w:r>
    </w:p>
    <w:p w14:paraId="4492B43F" w14:textId="77777777" w:rsidR="00670495" w:rsidRDefault="00EC6ABC">
      <w:r>
        <w:rPr>
          <w:b/>
        </w:rPr>
        <w:t>[Participant]</w:t>
      </w:r>
      <w:r>
        <w:rPr>
          <w:b/>
        </w:rPr>
        <w:br/>
      </w:r>
      <w:r>
        <w:t>37:17</w:t>
      </w:r>
      <w:r>
        <w:br/>
        <w:t xml:space="preserve">Christmas has been great, the [City], La Habra and Ross Presbytery is probably been in any other presbyteries, but I think it's a very good </w:t>
      </w:r>
      <w:proofErr w:type="spellStart"/>
      <w:r>
        <w:t>preserry</w:t>
      </w:r>
      <w:proofErr w:type="spellEnd"/>
      <w:r>
        <w:t xml:space="preserve"> and I understand from guys who have come into the press tree said it was seen as a great presbytery.</w:t>
      </w:r>
      <w:r>
        <w:br/>
        <w:t>I personally have benefited one of the things that when I first came here, I was given a mentor for a year. I think it was. I think it was just over a year and I had Chris, Mark who's now out in Florida.</w:t>
      </w:r>
      <w:r>
        <w:br/>
        <w:t xml:space="preserve">But he used to be the Minister of Foreign Tosh Rosales [Denomination], just not far from this, and having his wisdom and input was great because I remember, I think our first visit. I think I'd </w:t>
      </w:r>
      <w:proofErr w:type="spellStart"/>
      <w:r>
        <w:t>I'd</w:t>
      </w:r>
      <w:proofErr w:type="spellEnd"/>
      <w:r>
        <w:t xml:space="preserve"> a list of 30 items from.</w:t>
      </w:r>
      <w:r>
        <w:br/>
        <w:t>Questions to ask him, you know.</w:t>
      </w:r>
      <w:r>
        <w:br/>
        <w:t>So.</w:t>
      </w:r>
      <w:r>
        <w:br/>
        <w:t>And the fellowship aspect is really good.</w:t>
      </w:r>
      <w:r>
        <w:br/>
        <w:t>Presbytery, there was a group of guys where we got together and.</w:t>
      </w:r>
      <w:r>
        <w:br/>
        <w:t xml:space="preserve">One of the things that we </w:t>
      </w:r>
      <w:proofErr w:type="spellStart"/>
      <w:r>
        <w:t>we</w:t>
      </w:r>
      <w:proofErr w:type="spellEnd"/>
      <w:r>
        <w:t xml:space="preserve"> do in our press retreat is Chris Martin used to run it. I've now taken over it because Chris went to America, but we have a day of prayer. So it's about every three months or so. I think it's every three months.</w:t>
      </w:r>
      <w:r>
        <w:br/>
        <w:t>We meet together and made it better for the day and people can come for as long as you know whether they can only come for an hour. That's fine, you know? But you know, they come and we share.</w:t>
      </w:r>
      <w:r>
        <w:br/>
        <w:t>Things with each other, problems, troubles and we pray about these things and it's a great place for to have support of guys and to have prayer support.</w:t>
      </w:r>
      <w:r>
        <w:br/>
        <w:t xml:space="preserve">Which I think is </w:t>
      </w:r>
      <w:proofErr w:type="spellStart"/>
      <w:r>
        <w:t>is</w:t>
      </w:r>
      <w:proofErr w:type="spellEnd"/>
      <w:r>
        <w:t xml:space="preserve"> very valuable to have.</w:t>
      </w:r>
      <w:r>
        <w:br/>
        <w:t xml:space="preserve">And just in general, on day-to-day pressure, I </w:t>
      </w:r>
      <w:proofErr w:type="spellStart"/>
      <w:r>
        <w:t>I</w:t>
      </w:r>
      <w:proofErr w:type="spellEnd"/>
      <w:r>
        <w:t xml:space="preserve">, yeah, pressure I </w:t>
      </w:r>
      <w:proofErr w:type="spellStart"/>
      <w:r>
        <w:t>I</w:t>
      </w:r>
      <w:proofErr w:type="spellEnd"/>
      <w:r>
        <w:t xml:space="preserve"> had a back in the old days it was called a </w:t>
      </w:r>
      <w:proofErr w:type="spellStart"/>
      <w:r>
        <w:t>quinquenial</w:t>
      </w:r>
      <w:proofErr w:type="spellEnd"/>
      <w:r>
        <w:t xml:space="preserve"> 5 year visitation. It's called </w:t>
      </w:r>
      <w:proofErr w:type="spellStart"/>
      <w:r>
        <w:t>pov's</w:t>
      </w:r>
      <w:proofErr w:type="spellEnd"/>
      <w:r>
        <w:t>. Now presbytery oversight, visitation and that was hardly in the place and I had one.</w:t>
      </w:r>
      <w:r>
        <w:br/>
        <w:t>And the and I remember at Presbytery some of the guys were saying it's not fair. It's just in the door to give him a little bit of time. But I actually welcomed it because it helped.</w:t>
      </w:r>
      <w:r>
        <w:br/>
        <w:t>We saw one or two issues that needed to be solved. You know, at the beginning and prosperity took the bullets for these changes that were made, which helped me to, you know, to make the change with the support of the presbytery. So. So, yeah, presbytery's great. You know, when it works, it works well, you know.</w:t>
      </w:r>
    </w:p>
    <w:p w14:paraId="4B19AD3A" w14:textId="77777777" w:rsidR="00670495" w:rsidRDefault="00EC6ABC">
      <w:r>
        <w:rPr>
          <w:b/>
        </w:rPr>
        <w:t>[Interviewer]</w:t>
      </w:r>
      <w:r>
        <w:rPr>
          <w:b/>
        </w:rPr>
        <w:br/>
      </w:r>
      <w:r>
        <w:t>39:57</w:t>
      </w:r>
      <w:r>
        <w:br/>
      </w:r>
      <w:r>
        <w:lastRenderedPageBreak/>
        <w:t>The only thing I've not asked you, Alex, that you kind of feel has been quite a significant part of your experience or that's kind of a really kind of crucial input, a kind of a mission of mine in terms of the joys and challenges of rural ministry.</w:t>
      </w:r>
    </w:p>
    <w:p w14:paraId="331769D4" w14:textId="77777777" w:rsidR="00670495" w:rsidRDefault="00EC6ABC">
      <w:r>
        <w:rPr>
          <w:b/>
        </w:rPr>
        <w:t>[Participant]</w:t>
      </w:r>
      <w:r>
        <w:rPr>
          <w:b/>
        </w:rPr>
        <w:br/>
      </w:r>
      <w:r>
        <w:t>40:24</w:t>
      </w:r>
      <w:r>
        <w:br/>
        <w:t>I don't. Well, I mean, I'm supposed to do it in the city, so I get school work, but school work also helps build relationships in in the community.</w:t>
      </w:r>
      <w:r>
        <w:br/>
        <w:t xml:space="preserve">As well and I </w:t>
      </w:r>
      <w:proofErr w:type="spellStart"/>
      <w:r>
        <w:t>I</w:t>
      </w:r>
      <w:proofErr w:type="spellEnd"/>
      <w:r>
        <w:t xml:space="preserve"> </w:t>
      </w:r>
      <w:proofErr w:type="spellStart"/>
      <w:r>
        <w:t>I</w:t>
      </w:r>
      <w:proofErr w:type="spellEnd"/>
      <w:r>
        <w:t xml:space="preserve"> was going into two schools. I'm only going into one now because I was going into Ben Wilbur's primary School, which is about 250 kids.</w:t>
      </w:r>
      <w:r>
        <w:br/>
        <w:t>And I was going to tour [Local primary school], which is at the time I was going to probably moved just over 20 kids, so quite two very different types of school, one big, one small.</w:t>
      </w:r>
      <w:r>
        <w:br/>
        <w:t>And some of the relationship I built up over the years has been great because, for example.</w:t>
      </w:r>
      <w:r>
        <w:br/>
        <w:t>I remember early, early days tour with tour [Local primary school].</w:t>
      </w:r>
      <w:r>
        <w:br/>
        <w:t xml:space="preserve">We had an event where they came to the </w:t>
      </w:r>
      <w:proofErr w:type="spellStart"/>
      <w:r>
        <w:t>the</w:t>
      </w:r>
      <w:proofErr w:type="spellEnd"/>
      <w:r>
        <w:t xml:space="preserve"> church and you know we did. They did.</w:t>
      </w:r>
      <w:r>
        <w:br/>
        <w:t>A mock wedding and we did a mock baptism and we all so we the kids got dressed up. They all played out the part. You know what a wedding was like. And we went through it and I married them, you know.</w:t>
      </w:r>
      <w:r>
        <w:br/>
        <w:t xml:space="preserve">My </w:t>
      </w:r>
      <w:proofErr w:type="spellStart"/>
      <w:r>
        <w:t>baptised</w:t>
      </w:r>
      <w:proofErr w:type="spellEnd"/>
      <w:r>
        <w:t xml:space="preserve"> our kids later, you know. But. But you know, we're </w:t>
      </w:r>
      <w:proofErr w:type="spellStart"/>
      <w:r>
        <w:t>we're</w:t>
      </w:r>
      <w:proofErr w:type="spellEnd"/>
      <w:r>
        <w:t xml:space="preserve"> going through what you know the, you know they were doing you know manage and you know baptism and </w:t>
      </w:r>
      <w:proofErr w:type="spellStart"/>
      <w:r>
        <w:t>and</w:t>
      </w:r>
      <w:proofErr w:type="spellEnd"/>
      <w:r>
        <w:t xml:space="preserve"> when we talked about you know the elements in well the </w:t>
      </w:r>
      <w:proofErr w:type="spellStart"/>
      <w:r>
        <w:t>the</w:t>
      </w:r>
      <w:proofErr w:type="spellEnd"/>
      <w:r>
        <w:t xml:space="preserve"> </w:t>
      </w:r>
      <w:proofErr w:type="spellStart"/>
      <w:r>
        <w:t>the</w:t>
      </w:r>
      <w:proofErr w:type="spellEnd"/>
      <w:r>
        <w:t xml:space="preserve"> Lord's Supper and got to show them the old communion cups and </w:t>
      </w:r>
      <w:proofErr w:type="spellStart"/>
      <w:r>
        <w:t>and</w:t>
      </w:r>
      <w:proofErr w:type="spellEnd"/>
      <w:r>
        <w:t xml:space="preserve"> just talk about you know things in the church you know in between and at lunch and stuff like that and you know the newspapers got a hold of that and they came and they did some </w:t>
      </w:r>
      <w:proofErr w:type="spellStart"/>
      <w:r>
        <w:t>some</w:t>
      </w:r>
      <w:proofErr w:type="spellEnd"/>
      <w:r>
        <w:t xml:space="preserve"> </w:t>
      </w:r>
      <w:proofErr w:type="spellStart"/>
      <w:r>
        <w:t>some</w:t>
      </w:r>
      <w:proofErr w:type="spellEnd"/>
      <w:r>
        <w:t xml:space="preserve"> </w:t>
      </w:r>
      <w:proofErr w:type="spellStart"/>
      <w:r>
        <w:t>some</w:t>
      </w:r>
      <w:proofErr w:type="spellEnd"/>
      <w:r>
        <w:t>.</w:t>
      </w:r>
      <w:r>
        <w:br/>
        <w:t>Tips on paper, pictures and so it was in the local paper.</w:t>
      </w:r>
    </w:p>
    <w:p w14:paraId="2443C91A" w14:textId="77777777" w:rsidR="00670495" w:rsidRDefault="00EC6ABC">
      <w:r>
        <w:rPr>
          <w:b/>
        </w:rPr>
        <w:t>[Interviewer]</w:t>
      </w:r>
      <w:r>
        <w:rPr>
          <w:b/>
        </w:rPr>
        <w:br/>
      </w:r>
      <w:r>
        <w:t>42:08</w:t>
      </w:r>
      <w:r>
        <w:br/>
        <w:t>Oh.</w:t>
      </w:r>
    </w:p>
    <w:p w14:paraId="5786B12D" w14:textId="77777777" w:rsidR="00670495" w:rsidRDefault="00EC6ABC">
      <w:r>
        <w:rPr>
          <w:b/>
        </w:rPr>
        <w:t>[Participant]</w:t>
      </w:r>
      <w:r>
        <w:rPr>
          <w:b/>
        </w:rPr>
        <w:br/>
      </w:r>
      <w:r>
        <w:t>42:09</w:t>
      </w:r>
      <w:r>
        <w:br/>
        <w:t>And things like that so.</w:t>
      </w:r>
      <w:r>
        <w:br/>
        <w:t>But it's not the first time I've been in. It's not the first time I've been in local paper. Not long after I came.</w:t>
      </w:r>
    </w:p>
    <w:p w14:paraId="6547F72B" w14:textId="77777777" w:rsidR="00670495" w:rsidRDefault="00EC6ABC">
      <w:r>
        <w:rPr>
          <w:b/>
        </w:rPr>
        <w:t>[Interviewer]</w:t>
      </w:r>
      <w:r>
        <w:rPr>
          <w:b/>
        </w:rPr>
        <w:br/>
      </w:r>
      <w:r>
        <w:t>42:12</w:t>
      </w:r>
      <w:r>
        <w:br/>
        <w:t>Brilliant. That's OK.</w:t>
      </w:r>
    </w:p>
    <w:p w14:paraId="14E21513" w14:textId="77777777" w:rsidR="00670495" w:rsidRDefault="00EC6ABC">
      <w:r>
        <w:rPr>
          <w:b/>
        </w:rPr>
        <w:t>[Participant]</w:t>
      </w:r>
      <w:r>
        <w:rPr>
          <w:b/>
        </w:rPr>
        <w:br/>
      </w:r>
      <w:r>
        <w:t>42:17</w:t>
      </w:r>
      <w:r>
        <w:br/>
        <w:t xml:space="preserve">We had a break in in the church and Long story short, somebody had broken in the back door and </w:t>
      </w:r>
      <w:proofErr w:type="spellStart"/>
      <w:r>
        <w:t>vandalised</w:t>
      </w:r>
      <w:proofErr w:type="spellEnd"/>
      <w:r>
        <w:t xml:space="preserve"> the church, broke some lamps that used to be other side of the pulpits, poured alcohol everywhere, blah blah blah. Anyway, the police got involved and then the </w:t>
      </w:r>
      <w:r>
        <w:lastRenderedPageBreak/>
        <w:t>same paper that, you know, had the story of the Baptist and later on caught wind of it. And they came round and.</w:t>
      </w:r>
      <w:r>
        <w:br/>
        <w:t>I so they, you know, they took a picture of me in the pulpit beside the broken lamps. Nothing. And so how, what kind of face do you put on? You can't smile, you know. So I just kept a neutral face. But anyway that day.</w:t>
      </w:r>
      <w:r>
        <w:br/>
        <w:t>That local paper came out and it was in. I went into Tesco's in [Nearby Town] and.</w:t>
      </w:r>
      <w:r>
        <w:br/>
        <w:t>I was still wearing the same clothes that from that day, and what did I see in the front page picture of me standing between these two broken lights? And there was a big article. Well, you know, made front page of the newspaper.</w:t>
      </w:r>
    </w:p>
    <w:p w14:paraId="404F3552" w14:textId="77777777" w:rsidR="00670495" w:rsidRDefault="00EC6ABC">
      <w:r>
        <w:rPr>
          <w:b/>
        </w:rPr>
        <w:t>[Interviewer]</w:t>
      </w:r>
      <w:r>
        <w:rPr>
          <w:b/>
        </w:rPr>
        <w:br/>
      </w:r>
      <w:r>
        <w:t>43:12</w:t>
      </w:r>
      <w:r>
        <w:br/>
        <w:t>None.</w:t>
      </w:r>
    </w:p>
    <w:p w14:paraId="39BD6634" w14:textId="77777777" w:rsidR="00670495" w:rsidRDefault="00EC6ABC">
      <w:r>
        <w:rPr>
          <w:b/>
        </w:rPr>
        <w:t>[Participant]</w:t>
      </w:r>
      <w:r>
        <w:rPr>
          <w:b/>
        </w:rPr>
        <w:br/>
      </w:r>
      <w:r>
        <w:t>43:16</w:t>
      </w:r>
      <w:r>
        <w:br/>
        <w:t>But you know, it turned out to be a place I can't remember what the headlines I've got the paper subway, but.</w:t>
      </w:r>
    </w:p>
    <w:p w14:paraId="3206A372" w14:textId="77777777" w:rsidR="00670495" w:rsidRDefault="00EC6ABC">
      <w:r>
        <w:rPr>
          <w:b/>
        </w:rPr>
        <w:t>[Interviewer]</w:t>
      </w:r>
      <w:r>
        <w:rPr>
          <w:b/>
        </w:rPr>
        <w:br/>
      </w:r>
      <w:r>
        <w:t>43:16</w:t>
      </w:r>
      <w:r>
        <w:br/>
        <w:t>What was the headline?</w:t>
      </w:r>
    </w:p>
    <w:p w14:paraId="43B91BFD" w14:textId="77777777" w:rsidR="00670495" w:rsidRDefault="00EC6ABC">
      <w:r>
        <w:rPr>
          <w:b/>
        </w:rPr>
        <w:t>[Participant]</w:t>
      </w:r>
      <w:r>
        <w:rPr>
          <w:b/>
        </w:rPr>
        <w:br/>
      </w:r>
      <w:r>
        <w:t>43:22</w:t>
      </w:r>
      <w:r>
        <w:br/>
        <w:t xml:space="preserve">But you know, in the Providence of the Lord God used that because people </w:t>
      </w:r>
      <w:proofErr w:type="spellStart"/>
      <w:r>
        <w:t>recognise</w:t>
      </w:r>
      <w:proofErr w:type="spellEnd"/>
      <w:r>
        <w:t xml:space="preserve"> me from the picture and then when they saw me in the street. Are you the minister, new minister and say, yeah, we're really sorry. What happened and you know, and it opened up so many opportunities to </w:t>
      </w:r>
      <w:proofErr w:type="spellStart"/>
      <w:r>
        <w:t>to</w:t>
      </w:r>
      <w:proofErr w:type="spellEnd"/>
      <w:r>
        <w:t xml:space="preserve"> </w:t>
      </w:r>
      <w:proofErr w:type="spellStart"/>
      <w:r>
        <w:t>to</w:t>
      </w:r>
      <w:proofErr w:type="spellEnd"/>
      <w:r>
        <w:t xml:space="preserve"> speak with, with, with people. So again that's just that local element, you know and you know this is something in the paper and.</w:t>
      </w:r>
    </w:p>
    <w:p w14:paraId="2F738F01" w14:textId="77777777" w:rsidR="00670495" w:rsidRDefault="00EC6ABC">
      <w:r>
        <w:rPr>
          <w:b/>
        </w:rPr>
        <w:t>[Interviewer]</w:t>
      </w:r>
      <w:r>
        <w:rPr>
          <w:b/>
        </w:rPr>
        <w:br/>
      </w:r>
      <w:r>
        <w:t>43:48</w:t>
      </w:r>
      <w:r>
        <w:br/>
        <w:t>That's funny.</w:t>
      </w:r>
    </w:p>
    <w:p w14:paraId="7F41E7E2" w14:textId="77777777" w:rsidR="00670495" w:rsidRDefault="00EC6ABC">
      <w:r>
        <w:rPr>
          <w:b/>
        </w:rPr>
        <w:t>[Participant]</w:t>
      </w:r>
      <w:r>
        <w:rPr>
          <w:b/>
        </w:rPr>
        <w:br/>
      </w:r>
      <w:r>
        <w:t>43:49</w:t>
      </w:r>
      <w:r>
        <w:br/>
        <w:t xml:space="preserve">And working with </w:t>
      </w:r>
      <w:proofErr w:type="spellStart"/>
      <w:r>
        <w:t>with</w:t>
      </w:r>
      <w:proofErr w:type="spellEnd"/>
      <w:r>
        <w:t xml:space="preserve"> schools and so. So I guess you know these things and you know, like gala days and all of that stuff it's </w:t>
      </w:r>
      <w:proofErr w:type="spellStart"/>
      <w:r>
        <w:t>it's</w:t>
      </w:r>
      <w:proofErr w:type="spellEnd"/>
      <w:r>
        <w:t xml:space="preserve">, you know, you've got these opportunities to </w:t>
      </w:r>
      <w:proofErr w:type="spellStart"/>
      <w:r>
        <w:t>to</w:t>
      </w:r>
      <w:proofErr w:type="spellEnd"/>
      <w:r>
        <w:t xml:space="preserve"> mingle with people and get to know them.</w:t>
      </w:r>
    </w:p>
    <w:p w14:paraId="1E69D718" w14:textId="77777777" w:rsidR="00670495" w:rsidRDefault="00EC6ABC">
      <w:r>
        <w:rPr>
          <w:b/>
        </w:rPr>
        <w:t>[Interviewer]</w:t>
      </w:r>
      <w:r>
        <w:rPr>
          <w:b/>
        </w:rPr>
        <w:br/>
      </w:r>
      <w:r>
        <w:t>43:50</w:t>
      </w:r>
      <w:r>
        <w:br/>
        <w:t>Just.</w:t>
      </w:r>
      <w:r>
        <w:br/>
        <w:t>Yeah.</w:t>
      </w:r>
      <w:r>
        <w:br/>
        <w:t>Yeah.</w:t>
      </w:r>
      <w:r>
        <w:br/>
      </w:r>
      <w:r>
        <w:lastRenderedPageBreak/>
        <w:t xml:space="preserve">Skills and funerals have come up a lot in these interviews, and it's just amazing because when I was living in Edinburgh I went to Bellevue Chapel. It's an independent evangelical church and the </w:t>
      </w:r>
      <w:proofErr w:type="spellStart"/>
      <w:r>
        <w:t>the</w:t>
      </w:r>
      <w:proofErr w:type="spellEnd"/>
      <w:r>
        <w:t xml:space="preserve"> doors were just shut at the school we couldn't get. We couldn't. And actually at one point we </w:t>
      </w:r>
      <w:proofErr w:type="spellStart"/>
      <w:r>
        <w:t>we</w:t>
      </w:r>
      <w:proofErr w:type="spellEnd"/>
      <w:r>
        <w:t xml:space="preserve"> were dislocated from our building and that had to have our meetings in the school and we still couldn't get into like, we couldn't leave anything. We couldn't invite anyone we couldn't, like, do a scripture union group or anything like that. It's.</w:t>
      </w:r>
      <w:r>
        <w:br/>
        <w:t>So much harder in an urban and city context to make those connections with schools, but it is in a rural context where that seems to come so much easier.</w:t>
      </w:r>
    </w:p>
    <w:p w14:paraId="5D6D6F49" w14:textId="77777777" w:rsidR="00670495" w:rsidRDefault="00EC6ABC">
      <w:r>
        <w:rPr>
          <w:b/>
        </w:rPr>
        <w:t>[Participant]</w:t>
      </w:r>
      <w:r>
        <w:rPr>
          <w:b/>
        </w:rPr>
        <w:br/>
      </w:r>
      <w:r>
        <w:t>44:41</w:t>
      </w:r>
      <w:r>
        <w:br/>
        <w:t xml:space="preserve">Yeah, generally I think, but it does, you know also it depends very much on the head teacher and over time you know the 1st when I first came here, the Rita </w:t>
      </w:r>
      <w:proofErr w:type="spellStart"/>
      <w:r>
        <w:t>Mcdade</w:t>
      </w:r>
      <w:proofErr w:type="spellEnd"/>
      <w:r>
        <w:t xml:space="preserve"> contacted me, asked me to get involved and then there was another head teacher and she was fine, but it just wasn't on her radar to get me. And I was, you know, very seldom I was in and out. She's gone into another head teacher who's very good, you know, and gets in contact with myself and.</w:t>
      </w:r>
    </w:p>
    <w:p w14:paraId="4A532CDE" w14:textId="77777777" w:rsidR="00670495" w:rsidRDefault="00EC6ABC">
      <w:r>
        <w:rPr>
          <w:b/>
        </w:rPr>
        <w:t>[Interviewer]</w:t>
      </w:r>
      <w:r>
        <w:rPr>
          <w:b/>
        </w:rPr>
        <w:br/>
      </w:r>
      <w:r>
        <w:t>45:04</w:t>
      </w:r>
      <w:r>
        <w:br/>
        <w:t>OK.</w:t>
      </w:r>
    </w:p>
    <w:p w14:paraId="73ED2952" w14:textId="77777777" w:rsidR="00670495" w:rsidRDefault="00EC6ABC">
      <w:r>
        <w:rPr>
          <w:b/>
        </w:rPr>
        <w:t>[Participant]</w:t>
      </w:r>
      <w:r>
        <w:rPr>
          <w:b/>
        </w:rPr>
        <w:br/>
      </w:r>
      <w:r>
        <w:t>45:07</w:t>
      </w:r>
      <w:r>
        <w:br/>
        <w:t>The local Church of Scotland minister who I got on quite well with them.</w:t>
      </w:r>
      <w:r>
        <w:br/>
        <w:t>You know next door to us, him.</w:t>
      </w:r>
    </w:p>
    <w:p w14:paraId="6C572579" w14:textId="77777777" w:rsidR="00670495" w:rsidRDefault="00EC6ABC">
      <w:r>
        <w:rPr>
          <w:b/>
        </w:rPr>
        <w:t>[Interviewer]</w:t>
      </w:r>
      <w:r>
        <w:rPr>
          <w:b/>
        </w:rPr>
        <w:br/>
      </w:r>
      <w:r>
        <w:t>45:14</w:t>
      </w:r>
      <w:r>
        <w:br/>
        <w:t>Yeah, brilliant. Well, those were all my questions and that's been really insightful and valuable. And I also thank you very much. I think the amazing thing about all I see, what did I say you were my 23rd or 24th. The variety of answers I'm getting is blowing my mind like I was, you know? And there are similarities when there's a lot of, you know, there's a lot of talk of skills, there's a lot of talk of funerals. There's a lot of talk about, you know, mucking in with the community.</w:t>
      </w:r>
      <w:r>
        <w:br/>
        <w:t>But also there's just.</w:t>
      </w:r>
      <w:r>
        <w:br/>
        <w:t>Such different insights as well, the different things that, yeah, it's been amazing. And as someone who has just moved recently into, you know, from a city to a rural environment and looking to, you know, to serve well in the context that I'm in, it's really, really helpful for me to kind of understand the kind of unique challenges of a kind of rural context and yeah.</w:t>
      </w:r>
      <w:r>
        <w:br/>
        <w:t>It's been good and hopefully I'm sure they'll be valuable to either as well.</w:t>
      </w:r>
      <w:r>
        <w:br/>
        <w:t xml:space="preserve">So I think you ticked the box asking not to be cited. So basically what will happen is that when this gets transformed into a transcript, I will redact anything that would identify either you or you know that would be able to kind of triangulate itself back to you and I'll </w:t>
      </w:r>
      <w:r>
        <w:lastRenderedPageBreak/>
        <w:t>send you just a copy of that if you want to just have a quick scan over it and make sure that you're happy for it to be used. But.</w:t>
      </w:r>
    </w:p>
    <w:p w14:paraId="6645885E" w14:textId="77777777" w:rsidR="00670495" w:rsidRDefault="00EC6ABC">
      <w:r>
        <w:rPr>
          <w:b/>
        </w:rPr>
        <w:t>[Participant]</w:t>
      </w:r>
      <w:r>
        <w:rPr>
          <w:b/>
        </w:rPr>
        <w:br/>
      </w:r>
      <w:r>
        <w:t>46:40</w:t>
      </w:r>
      <w:r>
        <w:br/>
        <w:t>That's right, yeah.</w:t>
      </w:r>
    </w:p>
    <w:p w14:paraId="148D7044" w14:textId="77777777" w:rsidR="00670495" w:rsidRDefault="00EC6ABC">
      <w:r>
        <w:rPr>
          <w:b/>
        </w:rPr>
        <w:t>[Interviewer]</w:t>
      </w:r>
      <w:r>
        <w:rPr>
          <w:b/>
        </w:rPr>
        <w:br/>
      </w:r>
      <w:r>
        <w:t>46:41</w:t>
      </w:r>
      <w:r>
        <w:br/>
        <w:t>In general, I'm just pulling out the really kind of broad themes in terms of the answers to the different questions and the contrasts and the.</w:t>
      </w:r>
      <w:r>
        <w:br/>
        <w:t>And the similarities. So unless someone said something particularly poetically, I'm not going to be quoting it verbatim anyway.</w:t>
      </w:r>
    </w:p>
    <w:p w14:paraId="1118ACAF" w14:textId="77777777" w:rsidR="00670495" w:rsidRDefault="00EC6ABC">
      <w:r>
        <w:rPr>
          <w:b/>
        </w:rPr>
        <w:t>[Participant]</w:t>
      </w:r>
      <w:r>
        <w:rPr>
          <w:b/>
        </w:rPr>
        <w:br/>
      </w:r>
      <w:r>
        <w:t>46:56</w:t>
      </w:r>
      <w:r>
        <w:br/>
        <w:t>Yeah.</w:t>
      </w:r>
    </w:p>
    <w:p w14:paraId="7AA57017" w14:textId="77777777" w:rsidR="00670495" w:rsidRDefault="00EC6ABC">
      <w:r>
        <w:rPr>
          <w:b/>
        </w:rPr>
        <w:t>[Interviewer]</w:t>
      </w:r>
      <w:r>
        <w:rPr>
          <w:b/>
        </w:rPr>
        <w:br/>
      </w:r>
      <w:r>
        <w:t>46:57</w:t>
      </w:r>
      <w:r>
        <w:br/>
        <w:t xml:space="preserve">So, but yeah, I'll </w:t>
      </w:r>
      <w:proofErr w:type="spellStart"/>
      <w:r>
        <w:t>I'll</w:t>
      </w:r>
      <w:proofErr w:type="spellEnd"/>
      <w:r>
        <w:t xml:space="preserve"> do that and it'll come back to you at some point before I submit this dissertation.</w:t>
      </w:r>
    </w:p>
    <w:p w14:paraId="37CA1D3D" w14:textId="77777777" w:rsidR="00670495" w:rsidRDefault="00EC6ABC">
      <w:r>
        <w:rPr>
          <w:b/>
        </w:rPr>
        <w:t>[Participant]</w:t>
      </w:r>
      <w:r>
        <w:rPr>
          <w:b/>
        </w:rPr>
        <w:br/>
      </w:r>
      <w:r>
        <w:t>47:04</w:t>
      </w:r>
      <w:r>
        <w:br/>
        <w:t xml:space="preserve">So that's fine. So you're </w:t>
      </w:r>
      <w:proofErr w:type="spellStart"/>
      <w:r>
        <w:t>you're</w:t>
      </w:r>
      <w:proofErr w:type="spellEnd"/>
      <w:r>
        <w:t xml:space="preserve"> in Stornoway now, isn't it?</w:t>
      </w:r>
    </w:p>
    <w:p w14:paraId="5FD082CD" w14:textId="77777777" w:rsidR="00670495" w:rsidRDefault="00EC6ABC">
      <w:r>
        <w:rPr>
          <w:b/>
        </w:rPr>
        <w:t>[Interviewer]</w:t>
      </w:r>
      <w:r>
        <w:rPr>
          <w:b/>
        </w:rPr>
        <w:br/>
      </w:r>
      <w:r>
        <w:t>47:07</w:t>
      </w:r>
      <w:r>
        <w:br/>
        <w:t>So we are, we're on the island, we're near Bernadet. We're about half an hour's drive from Stornoway, so I work in Stornoway, I work in the college.</w:t>
      </w:r>
    </w:p>
    <w:p w14:paraId="5D36E3EA" w14:textId="77777777" w:rsidR="00670495" w:rsidRDefault="00EC6ABC">
      <w:r>
        <w:rPr>
          <w:b/>
        </w:rPr>
        <w:t>[Participant]</w:t>
      </w:r>
      <w:r>
        <w:rPr>
          <w:b/>
        </w:rPr>
        <w:br/>
      </w:r>
      <w:r>
        <w:t>47:10</w:t>
      </w:r>
      <w:r>
        <w:br/>
        <w:t>Yeah.</w:t>
      </w:r>
      <w:r>
        <w:br/>
        <w:t>OK. Yeah.</w:t>
      </w:r>
    </w:p>
    <w:p w14:paraId="1DD26200" w14:textId="77777777" w:rsidR="00670495" w:rsidRDefault="00EC6ABC">
      <w:r>
        <w:rPr>
          <w:b/>
        </w:rPr>
        <w:t>[Interviewer]</w:t>
      </w:r>
      <w:r>
        <w:rPr>
          <w:b/>
        </w:rPr>
        <w:br/>
      </w:r>
      <w:r>
        <w:t>47:17</w:t>
      </w:r>
      <w:r>
        <w:br/>
        <w:t xml:space="preserve">And commute back. So. So yeah, we'll and we worship in Carla way. So we're about 25, maybe a 20 minute drive from </w:t>
      </w:r>
      <w:proofErr w:type="spellStart"/>
      <w:r>
        <w:t>carlowie</w:t>
      </w:r>
      <w:proofErr w:type="spellEnd"/>
      <w:r>
        <w:t>. So yeah.</w:t>
      </w:r>
    </w:p>
    <w:p w14:paraId="2B06533F" w14:textId="77777777" w:rsidR="00670495" w:rsidRDefault="00EC6ABC">
      <w:r>
        <w:rPr>
          <w:b/>
        </w:rPr>
        <w:t>[Participant]</w:t>
      </w:r>
      <w:r>
        <w:rPr>
          <w:b/>
        </w:rPr>
        <w:br/>
      </w:r>
      <w:r>
        <w:t>47:27</w:t>
      </w:r>
      <w:r>
        <w:br/>
        <w:t>OK. Yeah, I'll be actually heading out there on Saturday. I'm going to preach and show bust me up so this weekend.</w:t>
      </w:r>
    </w:p>
    <w:p w14:paraId="2CB46909" w14:textId="77777777" w:rsidR="00670495" w:rsidRDefault="00EC6ABC">
      <w:r>
        <w:rPr>
          <w:b/>
        </w:rPr>
        <w:lastRenderedPageBreak/>
        <w:t>[Interviewer]</w:t>
      </w:r>
      <w:r>
        <w:rPr>
          <w:b/>
        </w:rPr>
        <w:br/>
      </w:r>
      <w:r>
        <w:t>47:33</w:t>
      </w:r>
      <w:r>
        <w:br/>
        <w:t xml:space="preserve">Did you purchase your boss to their last communion? That's where I know you from. I </w:t>
      </w:r>
      <w:proofErr w:type="spellStart"/>
      <w:r>
        <w:t>I</w:t>
      </w:r>
      <w:proofErr w:type="spellEnd"/>
      <w:r>
        <w:t xml:space="preserve"> attended that communion.</w:t>
      </w:r>
    </w:p>
    <w:p w14:paraId="202E4D3F" w14:textId="77777777" w:rsidR="00670495" w:rsidRDefault="00EC6ABC">
      <w:r>
        <w:rPr>
          <w:b/>
        </w:rPr>
        <w:t>[Participant]</w:t>
      </w:r>
      <w:r>
        <w:rPr>
          <w:b/>
        </w:rPr>
        <w:br/>
      </w:r>
      <w:r>
        <w:t>47:36</w:t>
      </w:r>
      <w:r>
        <w:br/>
        <w:t>Did yes, I.</w:t>
      </w:r>
      <w:r>
        <w:br/>
        <w:t>Alright, OK.</w:t>
      </w:r>
    </w:p>
    <w:p w14:paraId="2B562E99" w14:textId="77777777" w:rsidR="00670495" w:rsidRDefault="00EC6ABC">
      <w:r>
        <w:rPr>
          <w:b/>
        </w:rPr>
        <w:t>[Interviewer]</w:t>
      </w:r>
      <w:r>
        <w:rPr>
          <w:b/>
        </w:rPr>
        <w:br/>
      </w:r>
      <w:r>
        <w:t>47:41</w:t>
      </w:r>
      <w:r>
        <w:br/>
        <w:t>Yes. And I remember because there was a few Nuggets in your preaching that I remember writing down.</w:t>
      </w:r>
      <w:r>
        <w:br/>
        <w:t>It was the bit about.</w:t>
      </w:r>
      <w:r>
        <w:br/>
        <w:t xml:space="preserve">You know, it's not lawful for us to put someone to death on the, you know, on the Sabbath or whatever. And </w:t>
      </w:r>
      <w:proofErr w:type="spellStart"/>
      <w:r>
        <w:t>and</w:t>
      </w:r>
      <w:proofErr w:type="spellEnd"/>
      <w:r>
        <w:t xml:space="preserve"> you're like, well, that's a bit hypocritical because, you know, you're picking up stones and storing people left, right and </w:t>
      </w:r>
      <w:proofErr w:type="spellStart"/>
      <w:r>
        <w:t>centre</w:t>
      </w:r>
      <w:proofErr w:type="spellEnd"/>
      <w:r>
        <w:t xml:space="preserve">. You didn't actually say it. Put it like that, but it was just, it was the </w:t>
      </w:r>
      <w:proofErr w:type="spellStart"/>
      <w:r>
        <w:t>the</w:t>
      </w:r>
      <w:proofErr w:type="spellEnd"/>
      <w:r>
        <w:t xml:space="preserve"> hypocrisy, hypocrisy that came out. So I'd never thought about that before.</w:t>
      </w:r>
    </w:p>
    <w:p w14:paraId="24466CB7" w14:textId="77777777" w:rsidR="00670495" w:rsidRDefault="00EC6ABC">
      <w:r>
        <w:rPr>
          <w:b/>
        </w:rPr>
        <w:t>[Participant]</w:t>
      </w:r>
      <w:r>
        <w:rPr>
          <w:b/>
        </w:rPr>
        <w:br/>
      </w:r>
      <w:r>
        <w:t>48:05</w:t>
      </w:r>
      <w:r>
        <w:br/>
        <w:t>Yes.</w:t>
      </w:r>
      <w:r>
        <w:br/>
        <w:t>OK.</w:t>
      </w:r>
      <w:r>
        <w:br/>
        <w:t>Yeah, yeah.</w:t>
      </w:r>
    </w:p>
    <w:p w14:paraId="3CC566BF" w14:textId="77777777" w:rsidR="00670495" w:rsidRDefault="00EC6ABC">
      <w:r>
        <w:rPr>
          <w:b/>
        </w:rPr>
        <w:t>[Interviewer]</w:t>
      </w:r>
      <w:r>
        <w:rPr>
          <w:b/>
        </w:rPr>
        <w:br/>
      </w:r>
      <w:r>
        <w:t>48:13</w:t>
      </w:r>
      <w:r>
        <w:br/>
        <w:t>And there was a couple of other things as a as well, but yes, it was just as you were talking. I thought I have met this person. Well, I haven't met you, but. But yes, I was at that convenience service. And I remember your features.</w:t>
      </w:r>
    </w:p>
    <w:p w14:paraId="7C03850D" w14:textId="77777777" w:rsidR="00670495" w:rsidRDefault="00EC6ABC">
      <w:r>
        <w:rPr>
          <w:b/>
        </w:rPr>
        <w:t>[Participant]</w:t>
      </w:r>
      <w:r>
        <w:rPr>
          <w:b/>
        </w:rPr>
        <w:br/>
      </w:r>
      <w:r>
        <w:t>48:23</w:t>
      </w:r>
      <w:r>
        <w:br/>
        <w:t>Yeah, yeah.</w:t>
      </w:r>
    </w:p>
    <w:p w14:paraId="2E14317E" w14:textId="77777777" w:rsidR="00670495" w:rsidRDefault="00EC6ABC">
      <w:r>
        <w:rPr>
          <w:b/>
        </w:rPr>
        <w:t>[Interviewer]</w:t>
      </w:r>
      <w:r>
        <w:rPr>
          <w:b/>
        </w:rPr>
        <w:br/>
      </w:r>
      <w:r>
        <w:t>48:26</w:t>
      </w:r>
      <w:r>
        <w:br/>
        <w:t>Serious.</w:t>
      </w:r>
    </w:p>
    <w:p w14:paraId="57BB8CA8" w14:textId="77777777" w:rsidR="00670495" w:rsidRDefault="00EC6ABC">
      <w:r>
        <w:rPr>
          <w:b/>
        </w:rPr>
        <w:t>[Participant]</w:t>
      </w:r>
      <w:r>
        <w:rPr>
          <w:b/>
        </w:rPr>
        <w:br/>
      </w:r>
      <w:r>
        <w:t>48:26</w:t>
      </w:r>
      <w:r>
        <w:br/>
        <w:t xml:space="preserve">Well, so we </w:t>
      </w:r>
      <w:proofErr w:type="spellStart"/>
      <w:r>
        <w:t>we</w:t>
      </w:r>
      <w:proofErr w:type="spellEnd"/>
      <w:r>
        <w:t xml:space="preserve"> have met kind of.</w:t>
      </w:r>
    </w:p>
    <w:p w14:paraId="510FF9B9" w14:textId="77777777" w:rsidR="00670495" w:rsidRDefault="00EC6ABC">
      <w:r>
        <w:rPr>
          <w:b/>
        </w:rPr>
        <w:lastRenderedPageBreak/>
        <w:t>[Interviewer]</w:t>
      </w:r>
      <w:r>
        <w:rPr>
          <w:b/>
        </w:rPr>
        <w:br/>
      </w:r>
      <w:r>
        <w:t>48:29</w:t>
      </w:r>
      <w:r>
        <w:br/>
        <w:t xml:space="preserve">Yes, we will shake hands on </w:t>
      </w:r>
      <w:proofErr w:type="spellStart"/>
      <w:r>
        <w:t>on</w:t>
      </w:r>
      <w:proofErr w:type="spellEnd"/>
      <w:r>
        <w:t xml:space="preserve"> the way out. So. So, yeah. OK. Well, enjoy your trip to the island then. I hope you get a smooth sailing.</w:t>
      </w:r>
    </w:p>
    <w:p w14:paraId="6CEC0F3D" w14:textId="77777777" w:rsidR="00670495" w:rsidRDefault="00EC6ABC">
      <w:r>
        <w:rPr>
          <w:b/>
        </w:rPr>
        <w:t>[Participant]</w:t>
      </w:r>
      <w:r>
        <w:rPr>
          <w:b/>
        </w:rPr>
        <w:br/>
      </w:r>
      <w:r>
        <w:t>48:33</w:t>
      </w:r>
      <w:r>
        <w:br/>
        <w:t>It.</w:t>
      </w:r>
      <w:r>
        <w:br/>
        <w:t>Thanks, Anne Marie. Nice to meet you.</w:t>
      </w:r>
    </w:p>
    <w:p w14:paraId="3711799E" w14:textId="77777777" w:rsidR="00670495" w:rsidRDefault="00EC6ABC">
      <w:r>
        <w:rPr>
          <w:b/>
        </w:rPr>
        <w:t>[Interviewer]</w:t>
      </w:r>
      <w:r>
        <w:rPr>
          <w:b/>
        </w:rPr>
        <w:br/>
      </w:r>
      <w:r>
        <w:t>48:39</w:t>
      </w:r>
      <w:r>
        <w:br/>
        <w:t>And you good. Bless bye.</w:t>
      </w:r>
    </w:p>
    <w:p w14:paraId="34736FF3" w14:textId="77777777" w:rsidR="00670495" w:rsidRDefault="00EC6ABC">
      <w:r>
        <w:rPr>
          <w:b/>
        </w:rPr>
        <w:t>[Participant]</w:t>
      </w:r>
      <w:r>
        <w:rPr>
          <w:b/>
        </w:rPr>
        <w:br/>
      </w:r>
      <w:r>
        <w:t>48:40</w:t>
      </w:r>
      <w:r>
        <w:br/>
        <w:t xml:space="preserve">OK, take Care now. Bye </w:t>
      </w:r>
      <w:proofErr w:type="spellStart"/>
      <w:r>
        <w:t>bye</w:t>
      </w:r>
      <w:proofErr w:type="spellEnd"/>
      <w:r>
        <w:t>.</w:t>
      </w:r>
    </w:p>
    <w:sectPr w:rsidR="00670495"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171146015">
    <w:abstractNumId w:val="8"/>
  </w:num>
  <w:num w:numId="2" w16cid:durableId="1333218072">
    <w:abstractNumId w:val="6"/>
  </w:num>
  <w:num w:numId="3" w16cid:durableId="1806309227">
    <w:abstractNumId w:val="5"/>
  </w:num>
  <w:num w:numId="4" w16cid:durableId="698822707">
    <w:abstractNumId w:val="4"/>
  </w:num>
  <w:num w:numId="5" w16cid:durableId="1969627557">
    <w:abstractNumId w:val="7"/>
  </w:num>
  <w:num w:numId="6" w16cid:durableId="312872746">
    <w:abstractNumId w:val="3"/>
  </w:num>
  <w:num w:numId="7" w16cid:durableId="1576817159">
    <w:abstractNumId w:val="2"/>
  </w:num>
  <w:num w:numId="8" w16cid:durableId="1412846042">
    <w:abstractNumId w:val="1"/>
  </w:num>
  <w:num w:numId="9" w16cid:durableId="4828931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479DA"/>
    <w:rsid w:val="0006063C"/>
    <w:rsid w:val="000C3277"/>
    <w:rsid w:val="000D4446"/>
    <w:rsid w:val="00110C6D"/>
    <w:rsid w:val="001403BF"/>
    <w:rsid w:val="0015074B"/>
    <w:rsid w:val="00160E5D"/>
    <w:rsid w:val="00165926"/>
    <w:rsid w:val="001664E1"/>
    <w:rsid w:val="001926D4"/>
    <w:rsid w:val="0029639D"/>
    <w:rsid w:val="002968C7"/>
    <w:rsid w:val="00297FB0"/>
    <w:rsid w:val="002E11D9"/>
    <w:rsid w:val="002E69FC"/>
    <w:rsid w:val="002E7385"/>
    <w:rsid w:val="00326F90"/>
    <w:rsid w:val="00380965"/>
    <w:rsid w:val="003C45B0"/>
    <w:rsid w:val="00423C74"/>
    <w:rsid w:val="0047687D"/>
    <w:rsid w:val="005A1608"/>
    <w:rsid w:val="005A6238"/>
    <w:rsid w:val="005F3EA3"/>
    <w:rsid w:val="0060591F"/>
    <w:rsid w:val="00606579"/>
    <w:rsid w:val="00645CEE"/>
    <w:rsid w:val="00670495"/>
    <w:rsid w:val="00682E5D"/>
    <w:rsid w:val="006E3D5C"/>
    <w:rsid w:val="006E5070"/>
    <w:rsid w:val="007005DF"/>
    <w:rsid w:val="00711527"/>
    <w:rsid w:val="00775089"/>
    <w:rsid w:val="007E3DAC"/>
    <w:rsid w:val="008512E1"/>
    <w:rsid w:val="0085556D"/>
    <w:rsid w:val="008638E7"/>
    <w:rsid w:val="008674A4"/>
    <w:rsid w:val="00871EF5"/>
    <w:rsid w:val="00872C70"/>
    <w:rsid w:val="008B18FD"/>
    <w:rsid w:val="008E7A64"/>
    <w:rsid w:val="009556E8"/>
    <w:rsid w:val="009D293C"/>
    <w:rsid w:val="00A22AD9"/>
    <w:rsid w:val="00A23706"/>
    <w:rsid w:val="00A247B9"/>
    <w:rsid w:val="00A645EF"/>
    <w:rsid w:val="00A966D9"/>
    <w:rsid w:val="00AA1D8D"/>
    <w:rsid w:val="00AA681D"/>
    <w:rsid w:val="00AE1007"/>
    <w:rsid w:val="00B1028E"/>
    <w:rsid w:val="00B138CE"/>
    <w:rsid w:val="00B21BF9"/>
    <w:rsid w:val="00B47730"/>
    <w:rsid w:val="00B7132F"/>
    <w:rsid w:val="00B93543"/>
    <w:rsid w:val="00BA340B"/>
    <w:rsid w:val="00BC5998"/>
    <w:rsid w:val="00BD6EFD"/>
    <w:rsid w:val="00C018D9"/>
    <w:rsid w:val="00C17416"/>
    <w:rsid w:val="00C7285C"/>
    <w:rsid w:val="00C775F8"/>
    <w:rsid w:val="00C778AB"/>
    <w:rsid w:val="00C85C1B"/>
    <w:rsid w:val="00CA35F1"/>
    <w:rsid w:val="00CB0664"/>
    <w:rsid w:val="00D47CCF"/>
    <w:rsid w:val="00DE1118"/>
    <w:rsid w:val="00E07A0E"/>
    <w:rsid w:val="00E31AAA"/>
    <w:rsid w:val="00E80865"/>
    <w:rsid w:val="00EC6ABC"/>
    <w:rsid w:val="00EC7AB9"/>
    <w:rsid w:val="00EE116B"/>
    <w:rsid w:val="00F160A8"/>
    <w:rsid w:val="00F277D1"/>
    <w:rsid w:val="00F33DD3"/>
    <w:rsid w:val="00F9703E"/>
    <w:rsid w:val="00FC693F"/>
    <w:rsid w:val="00FD1EFD"/>
    <w:rsid w:val="0C5317BA"/>
    <w:rsid w:val="10E5E64B"/>
    <w:rsid w:val="1238A9C4"/>
    <w:rsid w:val="13695BAC"/>
    <w:rsid w:val="13E20522"/>
    <w:rsid w:val="14A49B7B"/>
    <w:rsid w:val="14D417B8"/>
    <w:rsid w:val="16822CF2"/>
    <w:rsid w:val="197BB114"/>
    <w:rsid w:val="1F5F3776"/>
    <w:rsid w:val="24BA51BC"/>
    <w:rsid w:val="266D4C1E"/>
    <w:rsid w:val="2B1F9C5A"/>
    <w:rsid w:val="2C40180E"/>
    <w:rsid w:val="2DF7B3CA"/>
    <w:rsid w:val="304A7B67"/>
    <w:rsid w:val="34CF2726"/>
    <w:rsid w:val="3772C680"/>
    <w:rsid w:val="3832D0E1"/>
    <w:rsid w:val="43FA160F"/>
    <w:rsid w:val="46D389B1"/>
    <w:rsid w:val="48A30EA7"/>
    <w:rsid w:val="4AF3830D"/>
    <w:rsid w:val="4DD9AE24"/>
    <w:rsid w:val="54492C4D"/>
    <w:rsid w:val="5461515B"/>
    <w:rsid w:val="557A3D94"/>
    <w:rsid w:val="588BA655"/>
    <w:rsid w:val="5A815B8E"/>
    <w:rsid w:val="5B2E8D2B"/>
    <w:rsid w:val="620408F8"/>
    <w:rsid w:val="64ACF436"/>
    <w:rsid w:val="6900BD0F"/>
    <w:rsid w:val="6C5AE02D"/>
    <w:rsid w:val="713853F7"/>
    <w:rsid w:val="73554A7C"/>
    <w:rsid w:val="768BD206"/>
    <w:rsid w:val="7AC2B6C1"/>
    <w:rsid w:val="7B3DF67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8AF4EFD"/>
  <w14:defaultImageDpi w14:val="300"/>
  <w15:docId w15:val="{3B262BC4-F4C2-4454-9910-DAFC16EDF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18</Pages>
  <Words>5975</Words>
  <Characters>34064</Characters>
  <Application>Microsoft Office Word</Application>
  <DocSecurity>0</DocSecurity>
  <Lines>283</Lines>
  <Paragraphs>79</Paragraphs>
  <ScaleCrop>false</ScaleCrop>
  <Manager/>
  <Company/>
  <LinksUpToDate>false</LinksUpToDate>
  <CharactersWithSpaces>39960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Annemarie Douglas (student)</cp:lastModifiedBy>
  <cp:revision>66</cp:revision>
  <dcterms:created xsi:type="dcterms:W3CDTF">2025-06-28T17:23:00Z</dcterms:created>
  <dcterms:modified xsi:type="dcterms:W3CDTF">2025-09-01T13:01:00Z</dcterms:modified>
  <cp:category/>
</cp:coreProperties>
</file>